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6EC1968D" w:rsidR="00BF7F06" w:rsidRPr="00A11D21" w:rsidRDefault="000C04C2" w:rsidP="009E4AB7">
      <w:pPr>
        <w:rPr>
          <w:rFonts w:ascii="Calibri" w:hAnsi="Calibri" w:cs="Calibri"/>
          <w:b/>
          <w:bCs/>
        </w:rPr>
      </w:pPr>
      <w:r>
        <w:rPr>
          <w:rFonts w:ascii="Calibri" w:hAnsi="Calibri" w:cs="Calibri"/>
          <w:b/>
          <w:bCs/>
        </w:rPr>
        <w:t>Fresh Start</w:t>
      </w:r>
    </w:p>
    <w:p w14:paraId="2CDC2AFF" w14:textId="053E14D7" w:rsidR="007A6325" w:rsidRPr="00A11D21" w:rsidRDefault="00A836E3" w:rsidP="009E4AB7">
      <w:pPr>
        <w:rPr>
          <w:rFonts w:ascii="Calibri" w:hAnsi="Calibri" w:cs="Calibri"/>
          <w:b/>
          <w:bCs/>
        </w:rPr>
      </w:pPr>
      <w:r>
        <w:rPr>
          <w:rFonts w:ascii="Calibri" w:hAnsi="Calibri" w:cs="Calibri"/>
          <w:b/>
          <w:bCs/>
        </w:rPr>
        <w:t xml:space="preserve">Fresh </w:t>
      </w:r>
      <w:r w:rsidR="00A72C8E">
        <w:rPr>
          <w:rFonts w:ascii="Calibri" w:hAnsi="Calibri" w:cs="Calibri"/>
          <w:b/>
          <w:bCs/>
        </w:rPr>
        <w:t xml:space="preserve">Vision </w:t>
      </w:r>
      <w:r w:rsidR="00092635">
        <w:rPr>
          <w:rFonts w:ascii="Calibri" w:hAnsi="Calibri" w:cs="Calibri"/>
          <w:b/>
          <w:bCs/>
        </w:rPr>
        <w:t xml:space="preserve">(Part </w:t>
      </w:r>
      <w:r w:rsidR="00A72C8E">
        <w:rPr>
          <w:rFonts w:ascii="Calibri" w:hAnsi="Calibri" w:cs="Calibri"/>
          <w:b/>
          <w:bCs/>
        </w:rPr>
        <w:t>3</w:t>
      </w:r>
      <w:r w:rsidR="00092635">
        <w:rPr>
          <w:rFonts w:ascii="Calibri" w:hAnsi="Calibri" w:cs="Calibri"/>
          <w:b/>
          <w:bCs/>
        </w:rPr>
        <w:t xml:space="preserve"> of </w:t>
      </w:r>
      <w:r w:rsidR="00AB0DA9">
        <w:rPr>
          <w:rFonts w:ascii="Calibri" w:hAnsi="Calibri" w:cs="Calibri"/>
          <w:b/>
          <w:bCs/>
        </w:rPr>
        <w:t>4</w:t>
      </w:r>
      <w:r w:rsidR="00092635">
        <w:rPr>
          <w:rFonts w:ascii="Calibri" w:hAnsi="Calibri" w:cs="Calibri"/>
          <w:b/>
          <w:bCs/>
        </w:rPr>
        <w:t>)</w:t>
      </w:r>
    </w:p>
    <w:p w14:paraId="156A3DE0" w14:textId="523267BE" w:rsidR="007A6325" w:rsidRPr="00A11D21" w:rsidRDefault="00A72C8E" w:rsidP="009E4AB7">
      <w:pPr>
        <w:rPr>
          <w:rFonts w:ascii="Calibri" w:hAnsi="Calibri" w:cs="Calibri"/>
          <w:b/>
          <w:bCs/>
        </w:rPr>
      </w:pPr>
      <w:r>
        <w:rPr>
          <w:rFonts w:ascii="Calibri" w:hAnsi="Calibri" w:cs="Calibri"/>
          <w:b/>
          <w:bCs/>
        </w:rPr>
        <w:t>Zechariah 4:6-10</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12C0A0DB" w14:textId="77777777" w:rsidR="00A72C8E" w:rsidRPr="00A72C8E" w:rsidRDefault="00A72C8E" w:rsidP="00A72C8E">
      <w:pPr>
        <w:spacing w:line="276" w:lineRule="auto"/>
        <w:rPr>
          <w:rFonts w:ascii="Calibri" w:hAnsi="Calibri"/>
        </w:rPr>
      </w:pPr>
      <w:r w:rsidRPr="00A72C8E">
        <w:rPr>
          <w:rFonts w:ascii="Calibri" w:hAnsi="Calibri"/>
        </w:rPr>
        <w:t xml:space="preserve">Today, I want to talk to you about fresh vision. </w:t>
      </w:r>
    </w:p>
    <w:p w14:paraId="02E7A32A" w14:textId="77777777" w:rsidR="00A72C8E" w:rsidRPr="00A72C8E" w:rsidRDefault="00A72C8E" w:rsidP="00A72C8E">
      <w:pPr>
        <w:spacing w:line="276" w:lineRule="auto"/>
        <w:rPr>
          <w:rFonts w:ascii="Calibri" w:hAnsi="Calibri"/>
        </w:rPr>
      </w:pPr>
    </w:p>
    <w:p w14:paraId="0B6B3F2E" w14:textId="77777777" w:rsidR="00A72C8E" w:rsidRPr="00A72C8E" w:rsidRDefault="00A72C8E" w:rsidP="00A72C8E">
      <w:pPr>
        <w:spacing w:line="276" w:lineRule="auto"/>
        <w:rPr>
          <w:rFonts w:ascii="Calibri" w:hAnsi="Calibri"/>
        </w:rPr>
      </w:pPr>
      <w:r w:rsidRPr="00A72C8E">
        <w:rPr>
          <w:rFonts w:ascii="Calibri" w:hAnsi="Calibri"/>
        </w:rPr>
        <w:t xml:space="preserve">Speaking of vision, I have been thinking a little bit about Martin Luther King and his legacy over the last few days. I love to go back and watch his “I Have a Dream” speech. I studied communications in college. One of my favorite classes was American Rhetoric, where we studied all these great speeches in American history. Of course the “I Have a Dream” speech was a part of that. I just love to go back and watch that speech from time to time and think about it. Certainly around January we're thinking a little bit about Dr. King. </w:t>
      </w:r>
    </w:p>
    <w:p w14:paraId="2C636EAD" w14:textId="77777777" w:rsidR="00A72C8E" w:rsidRPr="00A72C8E" w:rsidRDefault="00A72C8E" w:rsidP="00A72C8E">
      <w:pPr>
        <w:spacing w:line="276" w:lineRule="auto"/>
        <w:rPr>
          <w:rFonts w:ascii="Calibri" w:hAnsi="Calibri"/>
        </w:rPr>
      </w:pPr>
    </w:p>
    <w:p w14:paraId="7D99BEB2" w14:textId="77777777" w:rsidR="00A72C8E" w:rsidRPr="00A72C8E" w:rsidRDefault="00A72C8E" w:rsidP="00A72C8E">
      <w:pPr>
        <w:spacing w:line="276" w:lineRule="auto"/>
        <w:rPr>
          <w:rFonts w:ascii="Calibri" w:hAnsi="Calibri"/>
        </w:rPr>
      </w:pPr>
      <w:r w:rsidRPr="00A72C8E">
        <w:rPr>
          <w:rFonts w:ascii="Calibri" w:hAnsi="Calibri"/>
        </w:rPr>
        <w:t xml:space="preserve">Historians believe that this speech propelled the Civil Rights Act of 1964 and it clarified the vision of the civil rights movement in a really powerful way. It was a speech that Martin Luther King was not really prepared to give that that afternoon that he was there in Washington, D.C. He spontaneously began to talk about the “I Have a Dream” extemporaneously. He kind of took another direction at the last minute with the second half of the speech. </w:t>
      </w:r>
    </w:p>
    <w:p w14:paraId="0E35BE25" w14:textId="77777777" w:rsidR="00A72C8E" w:rsidRPr="00A72C8E" w:rsidRDefault="00A72C8E" w:rsidP="00A72C8E">
      <w:pPr>
        <w:spacing w:line="276" w:lineRule="auto"/>
        <w:rPr>
          <w:rFonts w:ascii="Calibri" w:hAnsi="Calibri"/>
        </w:rPr>
      </w:pPr>
    </w:p>
    <w:p w14:paraId="3ECC5CE5" w14:textId="77777777" w:rsidR="00A72C8E" w:rsidRPr="00A72C8E" w:rsidRDefault="00A72C8E" w:rsidP="00A72C8E">
      <w:pPr>
        <w:spacing w:line="276" w:lineRule="auto"/>
        <w:rPr>
          <w:rFonts w:ascii="Calibri" w:hAnsi="Calibri"/>
        </w:rPr>
      </w:pPr>
      <w:r w:rsidRPr="00A72C8E">
        <w:rPr>
          <w:rFonts w:ascii="Calibri" w:hAnsi="Calibri"/>
        </w:rPr>
        <w:t xml:space="preserve">But the thing that I loved about that speech was that it provided great clarity as to what America was to look like, according to his vision. A great vision always brings clarity of action and clarity of steps. It always compels us passionately towards a certain direction. </w:t>
      </w:r>
    </w:p>
    <w:p w14:paraId="411493A9" w14:textId="77777777" w:rsidR="00A72C8E" w:rsidRPr="00A72C8E" w:rsidRDefault="00A72C8E" w:rsidP="00A72C8E">
      <w:pPr>
        <w:spacing w:line="276" w:lineRule="auto"/>
        <w:rPr>
          <w:rFonts w:ascii="Calibri" w:hAnsi="Calibri"/>
        </w:rPr>
      </w:pPr>
    </w:p>
    <w:p w14:paraId="4D718566" w14:textId="23956DC7" w:rsidR="00A72C8E" w:rsidRPr="00A72C8E" w:rsidRDefault="00A72C8E" w:rsidP="00A72C8E">
      <w:pPr>
        <w:spacing w:line="276" w:lineRule="auto"/>
        <w:rPr>
          <w:rFonts w:ascii="Calibri" w:hAnsi="Calibri"/>
        </w:rPr>
      </w:pPr>
      <w:r w:rsidRPr="00A72C8E">
        <w:rPr>
          <w:rFonts w:ascii="Calibri" w:hAnsi="Calibri"/>
        </w:rPr>
        <w:t>I hope that we have that kind of vision in our own hearts. I hope that you personally have a vision for what God has called you to do. I hope that in your professional life and in your family life that you have a clearer picture of vision. I hope that in our church life, we have a clear vision of what we are trying to accomplish here at Edge Church. Because it is in that clear vision that our passion rises, that our performance increases, and that our productivity reaches new levels. We need a clear</w:t>
      </w:r>
      <w:r w:rsidR="00BD3A36">
        <w:rPr>
          <w:rFonts w:ascii="Calibri" w:hAnsi="Calibri"/>
        </w:rPr>
        <w:t>, fresh</w:t>
      </w:r>
      <w:r w:rsidRPr="00A72C8E">
        <w:rPr>
          <w:rFonts w:ascii="Calibri" w:hAnsi="Calibri"/>
        </w:rPr>
        <w:t xml:space="preserve"> vision of what God has called us to do. </w:t>
      </w:r>
    </w:p>
    <w:p w14:paraId="17176D14" w14:textId="77777777" w:rsidR="00A72C8E" w:rsidRPr="00A72C8E" w:rsidRDefault="00A72C8E" w:rsidP="00A72C8E">
      <w:pPr>
        <w:spacing w:line="276" w:lineRule="auto"/>
        <w:rPr>
          <w:rFonts w:ascii="Calibri" w:hAnsi="Calibri"/>
        </w:rPr>
      </w:pPr>
    </w:p>
    <w:p w14:paraId="78C055A1" w14:textId="6011C71F" w:rsidR="00A72C8E" w:rsidRPr="00A72C8E" w:rsidRDefault="00A72C8E" w:rsidP="00A72C8E">
      <w:pPr>
        <w:spacing w:line="276" w:lineRule="auto"/>
        <w:rPr>
          <w:rFonts w:ascii="Calibri" w:hAnsi="Calibri"/>
        </w:rPr>
      </w:pPr>
      <w:r w:rsidRPr="00A72C8E">
        <w:rPr>
          <w:rFonts w:ascii="Calibri" w:hAnsi="Calibri"/>
        </w:rPr>
        <w:t xml:space="preserve">I want to talk to you about a Scripture that you probably have not been meditating on in the last few days. It's from the Old Testament book of Zechariah. I know over the last few weeks we've been pulling out all the weird passages of the Old Testament. I love doing that. Don't you love the Old Testament and the New Testament? We need to be learning and studying both. I want you to open your Bible to Zechariah 4. </w:t>
      </w:r>
    </w:p>
    <w:p w14:paraId="05A1F8A1" w14:textId="77777777" w:rsidR="00A72C8E" w:rsidRPr="00A72C8E" w:rsidRDefault="00A72C8E" w:rsidP="00A72C8E">
      <w:pPr>
        <w:spacing w:line="276" w:lineRule="auto"/>
        <w:rPr>
          <w:rFonts w:ascii="Calibri" w:hAnsi="Calibri"/>
        </w:rPr>
      </w:pPr>
    </w:p>
    <w:p w14:paraId="31CBE4C6" w14:textId="20621486" w:rsidR="00A72C8E" w:rsidRPr="00A72C8E" w:rsidRDefault="00A72C8E" w:rsidP="00A72C8E">
      <w:pPr>
        <w:spacing w:line="276" w:lineRule="auto"/>
        <w:rPr>
          <w:rFonts w:ascii="Calibri" w:hAnsi="Calibri"/>
        </w:rPr>
      </w:pPr>
      <w:r w:rsidRPr="00A72C8E">
        <w:rPr>
          <w:rFonts w:ascii="Calibri" w:hAnsi="Calibri"/>
        </w:rPr>
        <w:lastRenderedPageBreak/>
        <w:t xml:space="preserve">Sometimes fear gets in the way of vision, the fear of failure. “Oh my gosh, what if I can't do it? I should just not even try.” Maybe we've said that to ourselves. “It looks too scary.” Sometimes it's even the fear of success. “What do I do if I actually accomplish the dream and I succeed? Then what do I do? Then I </w:t>
      </w:r>
      <w:r w:rsidR="00BD3A36">
        <w:rPr>
          <w:rFonts w:ascii="Calibri" w:hAnsi="Calibri"/>
        </w:rPr>
        <w:t>have</w:t>
      </w:r>
      <w:r w:rsidRPr="00A72C8E">
        <w:rPr>
          <w:rFonts w:ascii="Calibri" w:hAnsi="Calibri"/>
        </w:rPr>
        <w:t xml:space="preserve"> another set of problems.” We can have the fear of failure, the fear of success. But God wants us to move forward in bold faith. </w:t>
      </w:r>
    </w:p>
    <w:p w14:paraId="761440D1" w14:textId="77777777" w:rsidR="00A72C8E" w:rsidRPr="00A72C8E" w:rsidRDefault="00A72C8E" w:rsidP="00A72C8E">
      <w:pPr>
        <w:spacing w:line="276" w:lineRule="auto"/>
        <w:rPr>
          <w:rFonts w:ascii="Calibri" w:hAnsi="Calibri"/>
        </w:rPr>
      </w:pPr>
    </w:p>
    <w:p w14:paraId="0207774F" w14:textId="77777777" w:rsidR="00A72C8E" w:rsidRPr="00A72C8E" w:rsidRDefault="00A72C8E" w:rsidP="00A72C8E">
      <w:pPr>
        <w:spacing w:line="276" w:lineRule="auto"/>
        <w:rPr>
          <w:rFonts w:ascii="Calibri" w:hAnsi="Calibri"/>
        </w:rPr>
      </w:pPr>
      <w:r w:rsidRPr="00A72C8E">
        <w:rPr>
          <w:rFonts w:ascii="Calibri" w:hAnsi="Calibri"/>
        </w:rPr>
        <w:t xml:space="preserve">If we look back through the pages of world history, we find that Solomon, the son of King David, King Solomon, the second king of Israel, built a great temple. It's one of the most spectacular buildings that was ever built. It was massive. It was magnificent. It was an amazing edifice. </w:t>
      </w:r>
    </w:p>
    <w:p w14:paraId="7378BC08" w14:textId="77777777" w:rsidR="00A72C8E" w:rsidRPr="00A72C8E" w:rsidRDefault="00A72C8E" w:rsidP="00A72C8E">
      <w:pPr>
        <w:spacing w:line="276" w:lineRule="auto"/>
        <w:rPr>
          <w:rFonts w:ascii="Calibri" w:hAnsi="Calibri"/>
        </w:rPr>
      </w:pPr>
    </w:p>
    <w:p w14:paraId="79D270CC" w14:textId="3167F3C8" w:rsidR="00A72C8E" w:rsidRPr="00A72C8E" w:rsidRDefault="00A72C8E" w:rsidP="00A72C8E">
      <w:pPr>
        <w:spacing w:line="276" w:lineRule="auto"/>
        <w:rPr>
          <w:rFonts w:ascii="Calibri" w:hAnsi="Calibri"/>
        </w:rPr>
      </w:pPr>
      <w:r w:rsidRPr="00A72C8E">
        <w:rPr>
          <w:rFonts w:ascii="Calibri" w:hAnsi="Calibri"/>
        </w:rPr>
        <w:t xml:space="preserve">But King Nebuchadnezzar of the Babylonian Empire came and wiped out the temple, destroyed the city of Jerusalem, carted off the most intellectual, sophisticated leaders of Jerusalem into exile in Babylon. That's where we get the book of Daniel and other books of the Old Testament that are written as the Israelites are in exile. </w:t>
      </w:r>
    </w:p>
    <w:p w14:paraId="193E36A0" w14:textId="77777777" w:rsidR="00A72C8E" w:rsidRPr="00A72C8E" w:rsidRDefault="00A72C8E" w:rsidP="00A72C8E">
      <w:pPr>
        <w:spacing w:line="276" w:lineRule="auto"/>
        <w:rPr>
          <w:rFonts w:ascii="Calibri" w:hAnsi="Calibri"/>
        </w:rPr>
      </w:pPr>
    </w:p>
    <w:p w14:paraId="02C25CFD" w14:textId="77777777" w:rsidR="00A72C8E" w:rsidRPr="00A72C8E" w:rsidRDefault="00A72C8E" w:rsidP="00A72C8E">
      <w:pPr>
        <w:spacing w:line="276" w:lineRule="auto"/>
        <w:rPr>
          <w:rFonts w:ascii="Calibri" w:hAnsi="Calibri"/>
        </w:rPr>
      </w:pPr>
      <w:r w:rsidRPr="00A72C8E">
        <w:rPr>
          <w:rFonts w:ascii="Calibri" w:hAnsi="Calibri"/>
        </w:rPr>
        <w:t xml:space="preserve">Many years later, the Persian Empire takes over the Babylonian Empire. Some of the Jews are allowed to go back to the city of Jerusalem. A guy by the name of Nehemiah built the wall around the city of Jerusalem that had been decimated by Nebuchadnezzar, but the temple had not been rebuilt – the Temple of Solomon, the place where the glory of God was seen, the place where magnificent worship took place. </w:t>
      </w:r>
    </w:p>
    <w:p w14:paraId="7576069C" w14:textId="77777777" w:rsidR="00A72C8E" w:rsidRPr="00A72C8E" w:rsidRDefault="00A72C8E" w:rsidP="00A72C8E">
      <w:pPr>
        <w:spacing w:line="276" w:lineRule="auto"/>
        <w:rPr>
          <w:rFonts w:ascii="Calibri" w:hAnsi="Calibri"/>
        </w:rPr>
      </w:pPr>
    </w:p>
    <w:p w14:paraId="4BE8916C" w14:textId="288EC974" w:rsidR="00A72C8E" w:rsidRPr="00A72C8E" w:rsidRDefault="00A72C8E" w:rsidP="00A72C8E">
      <w:pPr>
        <w:spacing w:line="276" w:lineRule="auto"/>
        <w:rPr>
          <w:rFonts w:ascii="Calibri" w:hAnsi="Calibri"/>
        </w:rPr>
      </w:pPr>
      <w:r w:rsidRPr="00A72C8E">
        <w:rPr>
          <w:rFonts w:ascii="Calibri" w:hAnsi="Calibri"/>
        </w:rPr>
        <w:t>Zerubbabel is the governor of this city</w:t>
      </w:r>
      <w:r w:rsidR="00BD3A36">
        <w:rPr>
          <w:rFonts w:ascii="Calibri" w:hAnsi="Calibri"/>
        </w:rPr>
        <w:t>,</w:t>
      </w:r>
      <w:r w:rsidRPr="00A72C8E">
        <w:rPr>
          <w:rFonts w:ascii="Calibri" w:hAnsi="Calibri"/>
        </w:rPr>
        <w:t xml:space="preserve"> Jerusalem</w:t>
      </w:r>
      <w:r w:rsidR="00BD3A36">
        <w:rPr>
          <w:rFonts w:ascii="Calibri" w:hAnsi="Calibri"/>
        </w:rPr>
        <w:t>,</w:t>
      </w:r>
      <w:r w:rsidRPr="00A72C8E">
        <w:rPr>
          <w:rFonts w:ascii="Calibri" w:hAnsi="Calibri"/>
        </w:rPr>
        <w:t xml:space="preserve"> that is still kind of in ruins. They have walls because Nehemiah has been there, but that's about it. The temple is a big mountain of rubble. One day, Zerubbabel gets a vision from God. We need to rebuild the temple. We've rebuilt the walls. Why don't we rebuild the temple? </w:t>
      </w:r>
    </w:p>
    <w:p w14:paraId="341FCBA7" w14:textId="77777777" w:rsidR="00A72C8E" w:rsidRPr="00A72C8E" w:rsidRDefault="00A72C8E" w:rsidP="00A72C8E">
      <w:pPr>
        <w:spacing w:line="276" w:lineRule="auto"/>
        <w:rPr>
          <w:rFonts w:ascii="Calibri" w:hAnsi="Calibri"/>
        </w:rPr>
      </w:pPr>
    </w:p>
    <w:p w14:paraId="42D4A354" w14:textId="021711F3" w:rsidR="00A72C8E" w:rsidRPr="00A72C8E" w:rsidRDefault="00A72C8E" w:rsidP="00A72C8E">
      <w:pPr>
        <w:spacing w:line="276" w:lineRule="auto"/>
        <w:rPr>
          <w:rFonts w:ascii="Calibri" w:hAnsi="Calibri"/>
        </w:rPr>
      </w:pPr>
      <w:r w:rsidRPr="00A72C8E">
        <w:rPr>
          <w:rFonts w:ascii="Calibri" w:hAnsi="Calibri"/>
        </w:rPr>
        <w:t xml:space="preserve">There's a lot of opposition, a lot of problems. For two years, Zerubbabel works on the foundation. He's just getting the foundation laid. The Israelites don't believe that the temple can be rebuilt. If it is, they think it's going to stink because the plans are not as big as Solomon's Temple. </w:t>
      </w:r>
      <w:r w:rsidR="00BD3A36">
        <w:rPr>
          <w:rFonts w:ascii="Calibri" w:hAnsi="Calibri"/>
        </w:rPr>
        <w:t>“</w:t>
      </w:r>
      <w:r w:rsidRPr="00A72C8E">
        <w:rPr>
          <w:rFonts w:ascii="Calibri" w:hAnsi="Calibri"/>
        </w:rPr>
        <w:t xml:space="preserve">Solomon had the big bad mama temple. Now you’ve got this little </w:t>
      </w:r>
      <w:proofErr w:type="spellStart"/>
      <w:r w:rsidRPr="00A72C8E">
        <w:rPr>
          <w:rFonts w:ascii="Calibri" w:hAnsi="Calibri"/>
        </w:rPr>
        <w:t>shrinky</w:t>
      </w:r>
      <w:proofErr w:type="spellEnd"/>
      <w:r w:rsidRPr="00A72C8E">
        <w:rPr>
          <w:rFonts w:ascii="Calibri" w:hAnsi="Calibri"/>
        </w:rPr>
        <w:t xml:space="preserve"> dink temple. Come on now. The ark of the covenant has been destroyed, so how could your temple, Zerubbabel, be as good as Solomon's temple</w:t>
      </w:r>
      <w:r w:rsidR="00BD3A36">
        <w:rPr>
          <w:rFonts w:ascii="Calibri" w:hAnsi="Calibri"/>
        </w:rPr>
        <w:t>? B</w:t>
      </w:r>
      <w:r w:rsidRPr="00A72C8E">
        <w:rPr>
          <w:rFonts w:ascii="Calibri" w:hAnsi="Calibri"/>
        </w:rPr>
        <w:t>ecause we don't have the ark anymore</w:t>
      </w:r>
      <w:r w:rsidR="00BD3A36">
        <w:rPr>
          <w:rFonts w:ascii="Calibri" w:hAnsi="Calibri"/>
        </w:rPr>
        <w:t xml:space="preserve">.” </w:t>
      </w:r>
      <w:r w:rsidRPr="00A72C8E">
        <w:rPr>
          <w:rFonts w:ascii="Calibri" w:hAnsi="Calibri"/>
        </w:rPr>
        <w:t xml:space="preserve">The Israelites are undermining their own house of worship. </w:t>
      </w:r>
    </w:p>
    <w:p w14:paraId="728AA94D" w14:textId="77777777" w:rsidR="00A72C8E" w:rsidRPr="00A72C8E" w:rsidRDefault="00A72C8E" w:rsidP="00A72C8E">
      <w:pPr>
        <w:spacing w:line="276" w:lineRule="auto"/>
        <w:rPr>
          <w:rFonts w:ascii="Calibri" w:hAnsi="Calibri"/>
        </w:rPr>
      </w:pPr>
    </w:p>
    <w:p w14:paraId="4C8DDC5E" w14:textId="5DD4F0D6" w:rsidR="00A72C8E" w:rsidRPr="00A72C8E" w:rsidRDefault="00A72C8E" w:rsidP="00A72C8E">
      <w:pPr>
        <w:spacing w:line="276" w:lineRule="auto"/>
        <w:rPr>
          <w:rFonts w:ascii="Calibri" w:hAnsi="Calibri"/>
        </w:rPr>
      </w:pPr>
      <w:r w:rsidRPr="00A72C8E">
        <w:rPr>
          <w:rFonts w:ascii="Calibri" w:hAnsi="Calibri"/>
        </w:rPr>
        <w:t>The Samaritans, the people around them are undermining the reconstruction of the temple. They don't want it to happen. They actually go to the Persians and get the financing for the temple cut off, so they lose their financing. Yet, Zerubbabel has got a dream</w:t>
      </w:r>
      <w:r w:rsidR="00BD3A36">
        <w:rPr>
          <w:rFonts w:ascii="Calibri" w:hAnsi="Calibri"/>
        </w:rPr>
        <w:t xml:space="preserve"> </w:t>
      </w:r>
      <w:r w:rsidRPr="00A72C8E">
        <w:rPr>
          <w:rFonts w:ascii="Calibri" w:hAnsi="Calibri"/>
        </w:rPr>
        <w:t xml:space="preserve">in his heart. </w:t>
      </w:r>
      <w:r w:rsidRPr="00A72C8E">
        <w:rPr>
          <w:rFonts w:ascii="Calibri" w:hAnsi="Calibri"/>
        </w:rPr>
        <w:lastRenderedPageBreak/>
        <w:t xml:space="preserve">“We’ve got to have a place to worship. How are we going to worship if we don't have a temple?” He starts to motivate the people in the middle of great adversity. </w:t>
      </w:r>
    </w:p>
    <w:p w14:paraId="794BE37A" w14:textId="77777777" w:rsidR="00A72C8E" w:rsidRPr="00A72C8E" w:rsidRDefault="00A72C8E" w:rsidP="00A72C8E">
      <w:pPr>
        <w:spacing w:line="276" w:lineRule="auto"/>
        <w:rPr>
          <w:rFonts w:ascii="Calibri" w:hAnsi="Calibri"/>
        </w:rPr>
      </w:pPr>
    </w:p>
    <w:p w14:paraId="6F62BDA6" w14:textId="77777777" w:rsidR="00A72C8E" w:rsidRPr="00A72C8E" w:rsidRDefault="00A72C8E" w:rsidP="00A72C8E">
      <w:pPr>
        <w:spacing w:line="276" w:lineRule="auto"/>
        <w:rPr>
          <w:rFonts w:ascii="Calibri" w:hAnsi="Calibri"/>
        </w:rPr>
      </w:pPr>
      <w:r w:rsidRPr="00A72C8E">
        <w:rPr>
          <w:rFonts w:ascii="Calibri" w:hAnsi="Calibri"/>
        </w:rPr>
        <w:t xml:space="preserve">You expect your enemies to be against you, but what you don't expect is your own people to oppose you. Sometimes the greatest wounds can take place when people who you think are for you actually are against you. This is exactly what's going on in the book of Zechariah. It is with that context that the prophet Zechariah begins to speak about the building, the reconstruction of this great structure. </w:t>
      </w:r>
    </w:p>
    <w:p w14:paraId="3A126CBC" w14:textId="77777777" w:rsidR="00A72C8E" w:rsidRPr="00A72C8E" w:rsidRDefault="00A72C8E" w:rsidP="00A72C8E">
      <w:pPr>
        <w:spacing w:line="276" w:lineRule="auto"/>
        <w:rPr>
          <w:rFonts w:ascii="Calibri" w:hAnsi="Calibri"/>
        </w:rPr>
      </w:pPr>
    </w:p>
    <w:p w14:paraId="6FE243A2" w14:textId="77777777" w:rsidR="00A72C8E" w:rsidRPr="00A72C8E" w:rsidRDefault="00A72C8E" w:rsidP="00A72C8E">
      <w:pPr>
        <w:spacing w:line="276" w:lineRule="auto"/>
        <w:rPr>
          <w:rFonts w:ascii="Calibri" w:hAnsi="Calibri"/>
        </w:rPr>
      </w:pPr>
      <w:r w:rsidRPr="00A72C8E">
        <w:rPr>
          <w:rFonts w:ascii="Calibri" w:hAnsi="Calibri"/>
        </w:rPr>
        <w:t>“Do not despise this small beginning” (Zechariah 4:10, Living Bible).</w:t>
      </w:r>
    </w:p>
    <w:p w14:paraId="564987CD" w14:textId="77777777" w:rsidR="00A72C8E" w:rsidRPr="00A72C8E" w:rsidRDefault="00A72C8E" w:rsidP="00A72C8E">
      <w:pPr>
        <w:spacing w:line="276" w:lineRule="auto"/>
        <w:rPr>
          <w:rFonts w:ascii="Calibri" w:hAnsi="Calibri"/>
        </w:rPr>
      </w:pPr>
    </w:p>
    <w:p w14:paraId="5DEB9751" w14:textId="77777777" w:rsidR="00A72C8E" w:rsidRPr="00A72C8E" w:rsidRDefault="00A72C8E" w:rsidP="00A72C8E">
      <w:pPr>
        <w:spacing w:line="276" w:lineRule="auto"/>
        <w:rPr>
          <w:rFonts w:ascii="Calibri" w:hAnsi="Calibri"/>
        </w:rPr>
      </w:pPr>
      <w:r w:rsidRPr="00A72C8E">
        <w:rPr>
          <w:rFonts w:ascii="Calibri" w:hAnsi="Calibri"/>
        </w:rPr>
        <w:t xml:space="preserve">There is nothing to work with. How are we going to build the temple? Don’t despise the day of small beginnings. </w:t>
      </w:r>
    </w:p>
    <w:p w14:paraId="3218E215" w14:textId="77777777" w:rsidR="00A72C8E" w:rsidRPr="00A72C8E" w:rsidRDefault="00A72C8E" w:rsidP="00A72C8E">
      <w:pPr>
        <w:spacing w:line="276" w:lineRule="auto"/>
        <w:rPr>
          <w:rFonts w:ascii="Calibri" w:hAnsi="Calibri"/>
        </w:rPr>
      </w:pPr>
    </w:p>
    <w:p w14:paraId="7FA6096E" w14:textId="77777777" w:rsidR="00A72C8E" w:rsidRPr="00A72C8E" w:rsidRDefault="00A72C8E" w:rsidP="00A72C8E">
      <w:pPr>
        <w:spacing w:line="276" w:lineRule="auto"/>
        <w:rPr>
          <w:rFonts w:ascii="Calibri" w:hAnsi="Calibri"/>
        </w:rPr>
      </w:pPr>
      <w:r w:rsidRPr="00A72C8E">
        <w:rPr>
          <w:rFonts w:ascii="Calibri" w:hAnsi="Calibri"/>
        </w:rPr>
        <w:t xml:space="preserve">Today, I want to talk to you about how small things can become great things. How little bitty </w:t>
      </w:r>
      <w:proofErr w:type="spellStart"/>
      <w:r w:rsidRPr="00A72C8E">
        <w:rPr>
          <w:rFonts w:ascii="Calibri" w:hAnsi="Calibri"/>
        </w:rPr>
        <w:t>shrinky</w:t>
      </w:r>
      <w:proofErr w:type="spellEnd"/>
      <w:r w:rsidRPr="00A72C8E">
        <w:rPr>
          <w:rFonts w:ascii="Calibri" w:hAnsi="Calibri"/>
        </w:rPr>
        <w:t xml:space="preserve">-dink things can become great things in the heart of God and in our lives with vision. </w:t>
      </w:r>
    </w:p>
    <w:p w14:paraId="1FC4BDF2" w14:textId="77777777" w:rsidR="00A72C8E" w:rsidRPr="00A72C8E" w:rsidRDefault="00A72C8E" w:rsidP="00A72C8E">
      <w:pPr>
        <w:spacing w:line="276" w:lineRule="auto"/>
        <w:rPr>
          <w:rFonts w:ascii="Calibri" w:hAnsi="Calibri"/>
        </w:rPr>
      </w:pPr>
    </w:p>
    <w:p w14:paraId="59B79F7D" w14:textId="77777777" w:rsidR="00A72C8E" w:rsidRPr="00A72C8E" w:rsidRDefault="00A72C8E" w:rsidP="00A72C8E">
      <w:pPr>
        <w:spacing w:line="276" w:lineRule="auto"/>
        <w:rPr>
          <w:rFonts w:ascii="Calibri" w:hAnsi="Calibri"/>
          <w:b/>
          <w:bCs/>
        </w:rPr>
      </w:pPr>
      <w:r w:rsidRPr="00A72C8E">
        <w:rPr>
          <w:rFonts w:ascii="Calibri" w:hAnsi="Calibri"/>
          <w:b/>
          <w:bCs/>
        </w:rPr>
        <w:t>1. Great Things Start Small</w:t>
      </w:r>
    </w:p>
    <w:p w14:paraId="746E6F8D" w14:textId="77777777" w:rsidR="00A72C8E" w:rsidRPr="00A72C8E" w:rsidRDefault="00A72C8E" w:rsidP="00A72C8E">
      <w:pPr>
        <w:spacing w:line="276" w:lineRule="auto"/>
        <w:rPr>
          <w:rFonts w:ascii="Calibri" w:hAnsi="Calibri"/>
        </w:rPr>
      </w:pPr>
    </w:p>
    <w:p w14:paraId="4BBA58B3" w14:textId="77777777" w:rsidR="00A72C8E" w:rsidRPr="00A72C8E" w:rsidRDefault="00A72C8E" w:rsidP="00A72C8E">
      <w:pPr>
        <w:spacing w:line="276" w:lineRule="auto"/>
        <w:rPr>
          <w:rFonts w:ascii="Calibri" w:hAnsi="Calibri"/>
        </w:rPr>
      </w:pPr>
      <w:r w:rsidRPr="00A72C8E">
        <w:rPr>
          <w:rFonts w:ascii="Calibri" w:hAnsi="Calibri"/>
        </w:rPr>
        <w:t>If you look at 2 Kings 25, we see the destruction of the first temple.</w:t>
      </w:r>
    </w:p>
    <w:p w14:paraId="46E9BB32" w14:textId="77777777" w:rsidR="00A72C8E" w:rsidRPr="00A72C8E" w:rsidRDefault="00A72C8E" w:rsidP="00A72C8E">
      <w:pPr>
        <w:spacing w:line="276" w:lineRule="auto"/>
        <w:rPr>
          <w:rFonts w:ascii="Calibri" w:hAnsi="Calibri"/>
        </w:rPr>
      </w:pPr>
    </w:p>
    <w:p w14:paraId="0FBF43C9" w14:textId="184962B3" w:rsidR="00A72C8E" w:rsidRPr="00A72C8E" w:rsidRDefault="00A72C8E" w:rsidP="00A72C8E">
      <w:pPr>
        <w:spacing w:line="276" w:lineRule="auto"/>
        <w:rPr>
          <w:rFonts w:ascii="Calibri" w:hAnsi="Calibri"/>
        </w:rPr>
      </w:pPr>
      <w:r w:rsidRPr="00A72C8E">
        <w:rPr>
          <w:rFonts w:ascii="Calibri" w:hAnsi="Calibri"/>
        </w:rPr>
        <w:t>“On the seventh day of the fifth month—which was the nineteenth year of King</w:t>
      </w:r>
      <w:r w:rsidR="00BD3A36">
        <w:rPr>
          <w:rFonts w:ascii="Calibri" w:hAnsi="Calibri"/>
        </w:rPr>
        <w:t xml:space="preserve"> </w:t>
      </w:r>
      <w:r w:rsidRPr="00A72C8E">
        <w:rPr>
          <w:rFonts w:ascii="Calibri" w:hAnsi="Calibri"/>
        </w:rPr>
        <w:t>Nebuchadnezzar of Babylon…a servant of the king of Babylon, entered Jerusalem. He burned the Lord’s temple, the king’s palace, and all the houses of Jerusalem; he burned down all the great houses” (2 Kings 25:8-9).</w:t>
      </w:r>
    </w:p>
    <w:p w14:paraId="37982899" w14:textId="77777777" w:rsidR="00A72C8E" w:rsidRPr="00A72C8E" w:rsidRDefault="00A72C8E" w:rsidP="00A72C8E">
      <w:pPr>
        <w:spacing w:line="276" w:lineRule="auto"/>
        <w:rPr>
          <w:rFonts w:ascii="Calibri" w:hAnsi="Calibri"/>
        </w:rPr>
      </w:pPr>
    </w:p>
    <w:p w14:paraId="635A405C" w14:textId="77777777" w:rsidR="00A72C8E" w:rsidRPr="00A72C8E" w:rsidRDefault="00A72C8E" w:rsidP="00A72C8E">
      <w:pPr>
        <w:spacing w:line="276" w:lineRule="auto"/>
        <w:rPr>
          <w:rFonts w:ascii="Calibri" w:hAnsi="Calibri"/>
        </w:rPr>
      </w:pPr>
      <w:r w:rsidRPr="00A72C8E">
        <w:rPr>
          <w:rFonts w:ascii="Calibri" w:hAnsi="Calibri"/>
        </w:rPr>
        <w:t>Now the city is laid in ruin. The walls are down, the temple is down, the houses, the palace. It’s bad. But that's not the end. Seventy years later, the Second Temple is completed. Great things start small.</w:t>
      </w:r>
    </w:p>
    <w:p w14:paraId="1863EDE7" w14:textId="77777777" w:rsidR="00A72C8E" w:rsidRPr="00A72C8E" w:rsidRDefault="00A72C8E" w:rsidP="00A72C8E">
      <w:pPr>
        <w:spacing w:line="276" w:lineRule="auto"/>
        <w:rPr>
          <w:rFonts w:ascii="Calibri" w:hAnsi="Calibri"/>
        </w:rPr>
      </w:pPr>
    </w:p>
    <w:p w14:paraId="4CAA80A6" w14:textId="77777777" w:rsidR="00A72C8E" w:rsidRPr="00A72C8E" w:rsidRDefault="00A72C8E" w:rsidP="00A72C8E">
      <w:pPr>
        <w:spacing w:line="276" w:lineRule="auto"/>
        <w:rPr>
          <w:rFonts w:ascii="Calibri" w:hAnsi="Calibri"/>
        </w:rPr>
      </w:pPr>
      <w:r w:rsidRPr="00A72C8E">
        <w:rPr>
          <w:rFonts w:ascii="Calibri" w:hAnsi="Calibri"/>
        </w:rPr>
        <w:t xml:space="preserve">Big things rarely start big. Big things normally start small, but they grow. They mature. Many times we want to get there so fast that we grow impatient with the small because we want the big, but we have to understand that great things start small. It started with a concept. It started with an idea. It started with a vision from God. Great visions are visions from the Lord. </w:t>
      </w:r>
    </w:p>
    <w:p w14:paraId="44162FF4" w14:textId="77777777" w:rsidR="00A72C8E" w:rsidRPr="00A72C8E" w:rsidRDefault="00A72C8E" w:rsidP="00A72C8E">
      <w:pPr>
        <w:spacing w:line="276" w:lineRule="auto"/>
        <w:rPr>
          <w:rFonts w:ascii="Calibri" w:hAnsi="Calibri"/>
        </w:rPr>
      </w:pPr>
    </w:p>
    <w:p w14:paraId="223A80B4" w14:textId="77777777" w:rsidR="00A72C8E" w:rsidRPr="00A72C8E" w:rsidRDefault="00A72C8E" w:rsidP="00A72C8E">
      <w:pPr>
        <w:spacing w:line="276" w:lineRule="auto"/>
        <w:rPr>
          <w:rFonts w:ascii="Calibri" w:hAnsi="Calibri"/>
        </w:rPr>
      </w:pPr>
      <w:r w:rsidRPr="00A72C8E">
        <w:rPr>
          <w:rFonts w:ascii="Calibri" w:hAnsi="Calibri"/>
        </w:rPr>
        <w:t xml:space="preserve">Martin Luther King's vision, I believe, came from God. Because before he was a civil rights activist, he was a Baptist minister. He knew the Lord. When we walk with God, God will give us </w:t>
      </w:r>
      <w:r w:rsidRPr="00A72C8E">
        <w:rPr>
          <w:rFonts w:ascii="Calibri" w:hAnsi="Calibri"/>
        </w:rPr>
        <w:lastRenderedPageBreak/>
        <w:t>a vision. But vision is not just something that we come up with. We need a vision from the Lord. We need to know, what is God's purpose for my life? What is God's purpose for my church? What is God's purpose for my family? That's what we need. Great things start small.</w:t>
      </w:r>
    </w:p>
    <w:p w14:paraId="396843CC" w14:textId="77777777" w:rsidR="00A72C8E" w:rsidRPr="00A72C8E" w:rsidRDefault="00A72C8E" w:rsidP="00A72C8E">
      <w:pPr>
        <w:spacing w:line="276" w:lineRule="auto"/>
        <w:rPr>
          <w:rFonts w:ascii="Calibri" w:hAnsi="Calibri"/>
        </w:rPr>
      </w:pPr>
    </w:p>
    <w:p w14:paraId="6FFDAABE" w14:textId="77777777" w:rsidR="00A72C8E" w:rsidRPr="00A72C8E" w:rsidRDefault="00A72C8E" w:rsidP="00A72C8E">
      <w:pPr>
        <w:spacing w:line="276" w:lineRule="auto"/>
        <w:rPr>
          <w:rFonts w:ascii="Calibri" w:hAnsi="Calibri"/>
        </w:rPr>
      </w:pPr>
      <w:r w:rsidRPr="00A72C8E">
        <w:rPr>
          <w:rFonts w:ascii="Calibri" w:hAnsi="Calibri"/>
        </w:rPr>
        <w:t xml:space="preserve">Small things can make a huge difference. If you're going to lose 40 pounds, you have to start by just losing 1 or 2 pounds. As long as you look at losing 40 pounds, you're going to be like, “I can't do this.” If you're thinking, “I can just maybe lose a few pounds,” great things start small. </w:t>
      </w:r>
    </w:p>
    <w:p w14:paraId="718C3FB8" w14:textId="77777777" w:rsidR="00A72C8E" w:rsidRPr="00A72C8E" w:rsidRDefault="00A72C8E" w:rsidP="00A72C8E">
      <w:pPr>
        <w:spacing w:line="276" w:lineRule="auto"/>
        <w:rPr>
          <w:rFonts w:ascii="Calibri" w:hAnsi="Calibri"/>
        </w:rPr>
      </w:pPr>
    </w:p>
    <w:p w14:paraId="2C756A0F" w14:textId="77777777" w:rsidR="00A72C8E" w:rsidRPr="00A72C8E" w:rsidRDefault="00A72C8E" w:rsidP="00A72C8E">
      <w:pPr>
        <w:spacing w:line="276" w:lineRule="auto"/>
        <w:rPr>
          <w:rFonts w:ascii="Calibri" w:hAnsi="Calibri"/>
        </w:rPr>
      </w:pPr>
      <w:r w:rsidRPr="00A72C8E">
        <w:rPr>
          <w:rFonts w:ascii="Calibri" w:hAnsi="Calibri"/>
        </w:rPr>
        <w:t xml:space="preserve">Spending five minutes a day with God and prayer. Great thing start small and they grow. </w:t>
      </w:r>
    </w:p>
    <w:p w14:paraId="2F7290CD" w14:textId="77777777" w:rsidR="00A72C8E" w:rsidRPr="00A72C8E" w:rsidRDefault="00A72C8E" w:rsidP="00A72C8E">
      <w:pPr>
        <w:spacing w:line="276" w:lineRule="auto"/>
        <w:rPr>
          <w:rFonts w:ascii="Calibri" w:hAnsi="Calibri"/>
        </w:rPr>
      </w:pPr>
    </w:p>
    <w:p w14:paraId="5929C9A9" w14:textId="525C1E8E" w:rsidR="00A72C8E" w:rsidRPr="00A72C8E" w:rsidRDefault="00A72C8E" w:rsidP="00A72C8E">
      <w:pPr>
        <w:spacing w:line="276" w:lineRule="auto"/>
        <w:rPr>
          <w:rFonts w:ascii="Calibri" w:hAnsi="Calibri"/>
        </w:rPr>
      </w:pPr>
      <w:r w:rsidRPr="00A72C8E">
        <w:rPr>
          <w:rFonts w:ascii="Calibri" w:hAnsi="Calibri"/>
        </w:rPr>
        <w:t>Telling your spouse that you love them every single day. Great marriages start small. Many people want to have a great marriage, but sometimes we don't want to take the little bitty steps to get there. Great marriages start small. They start at the beginning.</w:t>
      </w:r>
    </w:p>
    <w:p w14:paraId="332A3349" w14:textId="77777777" w:rsidR="00A72C8E" w:rsidRPr="00A72C8E" w:rsidRDefault="00A72C8E" w:rsidP="00A72C8E">
      <w:pPr>
        <w:spacing w:line="276" w:lineRule="auto"/>
        <w:rPr>
          <w:rFonts w:ascii="Calibri" w:hAnsi="Calibri"/>
        </w:rPr>
      </w:pPr>
    </w:p>
    <w:p w14:paraId="74FE37A8" w14:textId="402760B3" w:rsidR="00A72C8E" w:rsidRPr="00A72C8E" w:rsidRDefault="00A72C8E" w:rsidP="00A72C8E">
      <w:pPr>
        <w:spacing w:line="276" w:lineRule="auto"/>
        <w:rPr>
          <w:rFonts w:ascii="Calibri" w:hAnsi="Calibri"/>
        </w:rPr>
      </w:pPr>
      <w:r w:rsidRPr="00A72C8E">
        <w:rPr>
          <w:rFonts w:ascii="Calibri" w:hAnsi="Calibri"/>
        </w:rPr>
        <w:t xml:space="preserve">Great families start small. We have to build them. </w:t>
      </w:r>
    </w:p>
    <w:p w14:paraId="57AA1474" w14:textId="77777777" w:rsidR="00A72C8E" w:rsidRPr="00A72C8E" w:rsidRDefault="00A72C8E" w:rsidP="00A72C8E">
      <w:pPr>
        <w:spacing w:line="276" w:lineRule="auto"/>
        <w:rPr>
          <w:rFonts w:ascii="Calibri" w:hAnsi="Calibri"/>
        </w:rPr>
      </w:pPr>
    </w:p>
    <w:p w14:paraId="32DF79B0" w14:textId="77777777" w:rsidR="00A72C8E" w:rsidRPr="00A72C8E" w:rsidRDefault="00A72C8E" w:rsidP="00A72C8E">
      <w:pPr>
        <w:spacing w:line="276" w:lineRule="auto"/>
        <w:rPr>
          <w:rFonts w:ascii="Calibri" w:hAnsi="Calibri"/>
        </w:rPr>
      </w:pPr>
      <w:r w:rsidRPr="00A72C8E">
        <w:rPr>
          <w:rFonts w:ascii="Calibri" w:hAnsi="Calibri"/>
        </w:rPr>
        <w:t>Great churches start small, but they grow.</w:t>
      </w:r>
    </w:p>
    <w:p w14:paraId="424C1CB8" w14:textId="77777777" w:rsidR="00A72C8E" w:rsidRPr="00A72C8E" w:rsidRDefault="00A72C8E" w:rsidP="00A72C8E">
      <w:pPr>
        <w:spacing w:line="276" w:lineRule="auto"/>
        <w:rPr>
          <w:rFonts w:ascii="Calibri" w:hAnsi="Calibri"/>
        </w:rPr>
      </w:pPr>
    </w:p>
    <w:p w14:paraId="7CF69921" w14:textId="77777777" w:rsidR="00A72C8E" w:rsidRPr="00A72C8E" w:rsidRDefault="00A72C8E" w:rsidP="00A72C8E">
      <w:pPr>
        <w:spacing w:line="276" w:lineRule="auto"/>
        <w:rPr>
          <w:rFonts w:ascii="Calibri" w:hAnsi="Calibri"/>
        </w:rPr>
      </w:pPr>
      <w:r w:rsidRPr="00A72C8E">
        <w:rPr>
          <w:rFonts w:ascii="Calibri" w:hAnsi="Calibri"/>
        </w:rPr>
        <w:t xml:space="preserve">Jesus started with twelve disciples, and yet today millions and millions of people in every country of the world will bow down and worship Jesus Christ. But it started small. If you've ever looked at the disciples, you know that Jesus’ original team was not an all-star bunch of folks. Great things start small. </w:t>
      </w:r>
    </w:p>
    <w:p w14:paraId="1B5D8279" w14:textId="77777777" w:rsidR="00A72C8E" w:rsidRPr="00A72C8E" w:rsidRDefault="00A72C8E" w:rsidP="00A72C8E">
      <w:pPr>
        <w:spacing w:line="276" w:lineRule="auto"/>
        <w:rPr>
          <w:rFonts w:ascii="Calibri" w:hAnsi="Calibri"/>
        </w:rPr>
      </w:pPr>
    </w:p>
    <w:p w14:paraId="6D631C9E" w14:textId="0B8D2413" w:rsidR="00A72C8E" w:rsidRPr="00A72C8E" w:rsidRDefault="00A72C8E" w:rsidP="00A72C8E">
      <w:pPr>
        <w:spacing w:line="276" w:lineRule="auto"/>
        <w:rPr>
          <w:rFonts w:ascii="Calibri" w:hAnsi="Calibri"/>
        </w:rPr>
      </w:pPr>
      <w:r w:rsidRPr="00A72C8E">
        <w:rPr>
          <w:rFonts w:ascii="Calibri" w:hAnsi="Calibri"/>
        </w:rPr>
        <w:t>I was reading about an MIT meteorologist named Edward Lorenz. He presented a hypothesis many years ago that became known as “the butterfly effect.” He theorized that a minor event like a flapping of a butterfly's wings in Brazil could conceivably alter the wind currents sufficient enough to cause a tornado in Texas. Whoa. Is that possible? Lorenz came to the simple, profound conclusion</w:t>
      </w:r>
      <w:r w:rsidR="00BD3A36">
        <w:rPr>
          <w:rFonts w:ascii="Calibri" w:hAnsi="Calibri"/>
        </w:rPr>
        <w:t xml:space="preserve"> that m</w:t>
      </w:r>
      <w:r w:rsidRPr="00A72C8E">
        <w:rPr>
          <w:rFonts w:ascii="Calibri" w:hAnsi="Calibri"/>
        </w:rPr>
        <w:t>iniscule changes in input can make macroscopic differences in output. In other words, one small change can make all the difference. Great things start small.</w:t>
      </w:r>
    </w:p>
    <w:p w14:paraId="0E4DD03D" w14:textId="77777777" w:rsidR="00A72C8E" w:rsidRPr="00A72C8E" w:rsidRDefault="00A72C8E" w:rsidP="00A72C8E">
      <w:pPr>
        <w:spacing w:line="276" w:lineRule="auto"/>
        <w:rPr>
          <w:rFonts w:ascii="Calibri" w:hAnsi="Calibri"/>
        </w:rPr>
      </w:pPr>
    </w:p>
    <w:p w14:paraId="5A3A6AEE" w14:textId="77777777" w:rsidR="00A72C8E" w:rsidRPr="00A72C8E" w:rsidRDefault="00A72C8E" w:rsidP="00A72C8E">
      <w:pPr>
        <w:spacing w:line="276" w:lineRule="auto"/>
        <w:rPr>
          <w:rFonts w:ascii="Calibri" w:hAnsi="Calibri"/>
        </w:rPr>
      </w:pPr>
      <w:r w:rsidRPr="00A72C8E">
        <w:rPr>
          <w:rFonts w:ascii="Calibri" w:hAnsi="Calibri"/>
        </w:rPr>
        <w:t xml:space="preserve">A small attitude adjustment can make a huge difference in a relationship. A small adaptation with our spending can yield a great return. A small change in diet can transform our health. A small decision can transform the bottom line of our life. It starts so small. </w:t>
      </w:r>
    </w:p>
    <w:p w14:paraId="0E252433" w14:textId="77777777" w:rsidR="00A72C8E" w:rsidRPr="00A72C8E" w:rsidRDefault="00A72C8E" w:rsidP="00A72C8E">
      <w:pPr>
        <w:spacing w:line="276" w:lineRule="auto"/>
        <w:rPr>
          <w:rFonts w:ascii="Calibri" w:hAnsi="Calibri"/>
        </w:rPr>
      </w:pPr>
    </w:p>
    <w:p w14:paraId="41EA760B" w14:textId="77777777" w:rsidR="00A72C8E" w:rsidRPr="00A72C8E" w:rsidRDefault="00A72C8E" w:rsidP="00A72C8E">
      <w:pPr>
        <w:spacing w:line="276" w:lineRule="auto"/>
        <w:rPr>
          <w:rFonts w:ascii="Calibri" w:hAnsi="Calibri"/>
        </w:rPr>
      </w:pPr>
      <w:r w:rsidRPr="00A72C8E">
        <w:rPr>
          <w:rFonts w:ascii="Calibri" w:hAnsi="Calibri"/>
        </w:rPr>
        <w:t xml:space="preserve">King David was on the field of battle with Goliath. He's about to take down the big monster giant. It wasn't really that big a deal because David said, “I have already fought the lion and the bear.” It was David as a shepherd boy in the small, doing things in obscurity that no one was </w:t>
      </w:r>
      <w:r w:rsidRPr="00A72C8E">
        <w:rPr>
          <w:rFonts w:ascii="Calibri" w:hAnsi="Calibri"/>
        </w:rPr>
        <w:lastRenderedPageBreak/>
        <w:t xml:space="preserve">looking at and nobody was watching. It was just David being faithful with a few sheep that allowed God to prepare him to become the great king. Great things start small. </w:t>
      </w:r>
    </w:p>
    <w:p w14:paraId="5ABF62B4" w14:textId="77777777" w:rsidR="00A72C8E" w:rsidRPr="00A72C8E" w:rsidRDefault="00A72C8E" w:rsidP="00A72C8E">
      <w:pPr>
        <w:spacing w:line="276" w:lineRule="auto"/>
        <w:rPr>
          <w:rFonts w:ascii="Calibri" w:hAnsi="Calibri"/>
        </w:rPr>
      </w:pPr>
    </w:p>
    <w:p w14:paraId="52FB9E1C" w14:textId="1C1FC248" w:rsidR="00A72C8E" w:rsidRPr="00A72C8E" w:rsidRDefault="00A72C8E" w:rsidP="00A72C8E">
      <w:pPr>
        <w:spacing w:line="276" w:lineRule="auto"/>
        <w:rPr>
          <w:rFonts w:ascii="Calibri" w:hAnsi="Calibri"/>
        </w:rPr>
      </w:pPr>
      <w:r w:rsidRPr="00A72C8E">
        <w:rPr>
          <w:rFonts w:ascii="Calibri" w:hAnsi="Calibri"/>
        </w:rPr>
        <w:t>What small things are you doing today that are going to propel you towards the vision that God has given to you? Making phone calls, getting up early, being responsible, doing something extra, giving somebody a high five. It's the small things. The small things will propel us toward that vision.</w:t>
      </w:r>
      <w:r w:rsidR="00BD3A36">
        <w:rPr>
          <w:rFonts w:ascii="Calibri" w:hAnsi="Calibri"/>
        </w:rPr>
        <w:t xml:space="preserve"> </w:t>
      </w:r>
      <w:r w:rsidRPr="00A72C8E">
        <w:rPr>
          <w:rFonts w:ascii="Calibri" w:hAnsi="Calibri"/>
        </w:rPr>
        <w:t xml:space="preserve">That’s what we need. We just start with the small. Small is not bad. </w:t>
      </w:r>
    </w:p>
    <w:p w14:paraId="19ED7323" w14:textId="77777777" w:rsidR="00A72C8E" w:rsidRPr="00A72C8E" w:rsidRDefault="00A72C8E" w:rsidP="00A72C8E">
      <w:pPr>
        <w:spacing w:line="276" w:lineRule="auto"/>
        <w:rPr>
          <w:rFonts w:ascii="Calibri" w:hAnsi="Calibri"/>
        </w:rPr>
      </w:pPr>
    </w:p>
    <w:p w14:paraId="4566CCD2" w14:textId="77777777" w:rsidR="00A72C8E" w:rsidRPr="00A72C8E" w:rsidRDefault="00A72C8E" w:rsidP="00A72C8E">
      <w:pPr>
        <w:spacing w:line="276" w:lineRule="auto"/>
        <w:rPr>
          <w:rFonts w:ascii="Calibri" w:hAnsi="Calibri"/>
        </w:rPr>
      </w:pPr>
      <w:r w:rsidRPr="00A72C8E">
        <w:rPr>
          <w:rFonts w:ascii="Calibri" w:hAnsi="Calibri"/>
        </w:rPr>
        <w:t xml:space="preserve">How are we going to do this? </w:t>
      </w:r>
    </w:p>
    <w:p w14:paraId="13CC7C98" w14:textId="77777777" w:rsidR="00A72C8E" w:rsidRPr="00A72C8E" w:rsidRDefault="00A72C8E" w:rsidP="00A72C8E">
      <w:pPr>
        <w:spacing w:line="276" w:lineRule="auto"/>
        <w:rPr>
          <w:rFonts w:ascii="Calibri" w:hAnsi="Calibri"/>
        </w:rPr>
      </w:pPr>
    </w:p>
    <w:p w14:paraId="26D480B4" w14:textId="77777777" w:rsidR="00A72C8E" w:rsidRPr="00A72C8E" w:rsidRDefault="00A72C8E" w:rsidP="00A72C8E">
      <w:pPr>
        <w:spacing w:line="276" w:lineRule="auto"/>
        <w:rPr>
          <w:rFonts w:ascii="Calibri" w:hAnsi="Calibri"/>
        </w:rPr>
      </w:pPr>
      <w:r w:rsidRPr="00A72C8E">
        <w:rPr>
          <w:rFonts w:ascii="Calibri" w:hAnsi="Calibri"/>
        </w:rPr>
        <w:t>“So he answered me, ‘This is the word of the Lord to Zerubbabel: “Not by strength or by might, but by my Spirit,” says the Lord of Armies. “What are you, great mountain? Before Zerubbabel you will become a plain. And he will bring out the capstone accompanied by shouts of: Grace, grace to it!”’” (Zechariah 4:6-7).</w:t>
      </w:r>
    </w:p>
    <w:p w14:paraId="415A36AF" w14:textId="77777777" w:rsidR="00A72C8E" w:rsidRPr="00A72C8E" w:rsidRDefault="00A72C8E" w:rsidP="00A72C8E">
      <w:pPr>
        <w:spacing w:line="276" w:lineRule="auto"/>
        <w:rPr>
          <w:rFonts w:ascii="Calibri" w:hAnsi="Calibri"/>
        </w:rPr>
      </w:pPr>
    </w:p>
    <w:p w14:paraId="3CF0A161" w14:textId="0C0E9D62" w:rsidR="00A72C8E" w:rsidRPr="00A72C8E" w:rsidRDefault="00A72C8E" w:rsidP="00A72C8E">
      <w:pPr>
        <w:spacing w:line="276" w:lineRule="auto"/>
        <w:rPr>
          <w:rFonts w:ascii="Calibri" w:hAnsi="Calibri"/>
        </w:rPr>
      </w:pPr>
      <w:r w:rsidRPr="00A72C8E">
        <w:rPr>
          <w:rFonts w:ascii="Calibri" w:hAnsi="Calibri"/>
        </w:rPr>
        <w:t>The reason that we can do great things starting with small things is because the Spirit of God is with us. There are three ways to accomplish a dream. One is by your own strength. Another is by the world's strength. The third is the greatest</w:t>
      </w:r>
      <w:r w:rsidR="009040E4">
        <w:rPr>
          <w:rFonts w:ascii="Calibri" w:hAnsi="Calibri"/>
        </w:rPr>
        <w:t>, t</w:t>
      </w:r>
      <w:r w:rsidRPr="00A72C8E">
        <w:rPr>
          <w:rFonts w:ascii="Calibri" w:hAnsi="Calibri"/>
        </w:rPr>
        <w:t>hat's by God's strength. Zechariah the prophet is saying, “The temple is going to be rebuilt because it wasn't about you guys anyway. It was about the Spirit of God.”</w:t>
      </w:r>
    </w:p>
    <w:p w14:paraId="766BDCDA" w14:textId="77777777" w:rsidR="00A72C8E" w:rsidRPr="00A72C8E" w:rsidRDefault="00A72C8E" w:rsidP="00A72C8E">
      <w:pPr>
        <w:spacing w:line="276" w:lineRule="auto"/>
        <w:rPr>
          <w:rFonts w:ascii="Calibri" w:hAnsi="Calibri"/>
        </w:rPr>
      </w:pPr>
    </w:p>
    <w:p w14:paraId="23049680" w14:textId="4E075B1E" w:rsidR="00A72C8E" w:rsidRPr="00A72C8E" w:rsidRDefault="00A72C8E" w:rsidP="00A72C8E">
      <w:pPr>
        <w:spacing w:line="276" w:lineRule="auto"/>
        <w:rPr>
          <w:rFonts w:ascii="Calibri" w:hAnsi="Calibri"/>
        </w:rPr>
      </w:pPr>
      <w:r w:rsidRPr="00A72C8E">
        <w:rPr>
          <w:rFonts w:ascii="Calibri" w:hAnsi="Calibri"/>
        </w:rPr>
        <w:t xml:space="preserve">The Spirit of God is the one </w:t>
      </w:r>
      <w:r w:rsidR="009040E4">
        <w:rPr>
          <w:rFonts w:ascii="Calibri" w:hAnsi="Calibri"/>
        </w:rPr>
        <w:t xml:space="preserve">who </w:t>
      </w:r>
      <w:r w:rsidRPr="00A72C8E">
        <w:rPr>
          <w:rFonts w:ascii="Calibri" w:hAnsi="Calibri"/>
        </w:rPr>
        <w:t>gives us capabilities</w:t>
      </w:r>
      <w:r w:rsidR="009040E4">
        <w:rPr>
          <w:rFonts w:ascii="Calibri" w:hAnsi="Calibri"/>
        </w:rPr>
        <w:t>,</w:t>
      </w:r>
      <w:r w:rsidRPr="00A72C8E">
        <w:rPr>
          <w:rFonts w:ascii="Calibri" w:hAnsi="Calibri"/>
        </w:rPr>
        <w:t xml:space="preserve"> creativity</w:t>
      </w:r>
      <w:r w:rsidR="009040E4">
        <w:rPr>
          <w:rFonts w:ascii="Calibri" w:hAnsi="Calibri"/>
        </w:rPr>
        <w:t xml:space="preserve">, insight, </w:t>
      </w:r>
      <w:r w:rsidRPr="00A72C8E">
        <w:rPr>
          <w:rFonts w:ascii="Calibri" w:hAnsi="Calibri"/>
        </w:rPr>
        <w:t xml:space="preserve">and wisdom. We have a great asset. </w:t>
      </w:r>
    </w:p>
    <w:p w14:paraId="020E775C" w14:textId="77777777" w:rsidR="00A72C8E" w:rsidRPr="00A72C8E" w:rsidRDefault="00A72C8E" w:rsidP="00A72C8E">
      <w:pPr>
        <w:spacing w:line="276" w:lineRule="auto"/>
        <w:rPr>
          <w:rFonts w:ascii="Calibri" w:hAnsi="Calibri"/>
        </w:rPr>
      </w:pPr>
    </w:p>
    <w:p w14:paraId="0005A326" w14:textId="77777777" w:rsidR="00A72C8E" w:rsidRPr="00A72C8E" w:rsidRDefault="00A72C8E" w:rsidP="00A72C8E">
      <w:pPr>
        <w:spacing w:line="276" w:lineRule="auto"/>
        <w:rPr>
          <w:rFonts w:ascii="Calibri" w:hAnsi="Calibri"/>
        </w:rPr>
      </w:pPr>
      <w:r w:rsidRPr="00A72C8E">
        <w:rPr>
          <w:rFonts w:ascii="Calibri" w:hAnsi="Calibri"/>
        </w:rPr>
        <w:t xml:space="preserve">Maybe today you're not walking in the vision that God has given to you because you feel overwhelmed. Remember this: God has given us His Spirit. “Not by might, not by power, but by my Spirit,” says the Lord. That's how this is going to happen. The temple is going to be infused by God's Spirit. </w:t>
      </w:r>
    </w:p>
    <w:p w14:paraId="7350880D" w14:textId="77777777" w:rsidR="00A72C8E" w:rsidRPr="00A72C8E" w:rsidRDefault="00A72C8E" w:rsidP="00A72C8E">
      <w:pPr>
        <w:spacing w:line="276" w:lineRule="auto"/>
        <w:rPr>
          <w:rFonts w:ascii="Calibri" w:hAnsi="Calibri"/>
        </w:rPr>
      </w:pPr>
    </w:p>
    <w:p w14:paraId="738041BE" w14:textId="77777777" w:rsidR="00A72C8E" w:rsidRPr="00A72C8E" w:rsidRDefault="00A72C8E" w:rsidP="00A72C8E">
      <w:pPr>
        <w:spacing w:line="276" w:lineRule="auto"/>
        <w:rPr>
          <w:rFonts w:ascii="Calibri" w:hAnsi="Calibri"/>
        </w:rPr>
      </w:pPr>
      <w:r w:rsidRPr="00A72C8E">
        <w:rPr>
          <w:rFonts w:ascii="Calibri" w:hAnsi="Calibri"/>
        </w:rPr>
        <w:t>Sometimes God has to strip away all of the crutches and all of the things that we think are going to help us accomplish the vision for us to remind ourselves that we are ultimately dependent on Him.</w:t>
      </w:r>
    </w:p>
    <w:p w14:paraId="1A66FC27" w14:textId="77777777" w:rsidR="00A72C8E" w:rsidRPr="00A72C8E" w:rsidRDefault="00A72C8E" w:rsidP="00A72C8E">
      <w:pPr>
        <w:spacing w:line="276" w:lineRule="auto"/>
        <w:rPr>
          <w:rFonts w:ascii="Calibri" w:hAnsi="Calibri"/>
        </w:rPr>
      </w:pPr>
    </w:p>
    <w:p w14:paraId="7BE42DD2" w14:textId="32BBA57B" w:rsidR="00A72C8E" w:rsidRPr="00A72C8E" w:rsidRDefault="00A72C8E" w:rsidP="00A72C8E">
      <w:pPr>
        <w:spacing w:line="276" w:lineRule="auto"/>
        <w:rPr>
          <w:rFonts w:ascii="Calibri" w:hAnsi="Calibri"/>
        </w:rPr>
      </w:pPr>
      <w:r w:rsidRPr="00A72C8E">
        <w:rPr>
          <w:rFonts w:ascii="Calibri" w:hAnsi="Calibri"/>
        </w:rPr>
        <w:t>But God</w:t>
      </w:r>
      <w:r w:rsidR="009040E4">
        <w:rPr>
          <w:rFonts w:ascii="Calibri" w:hAnsi="Calibri"/>
        </w:rPr>
        <w:t xml:space="preserve"> ha</w:t>
      </w:r>
      <w:r w:rsidRPr="00A72C8E">
        <w:rPr>
          <w:rFonts w:ascii="Calibri" w:hAnsi="Calibri"/>
        </w:rPr>
        <w:t>s given us a great power source. We need to rejoice in that. We need to celebrate.</w:t>
      </w:r>
    </w:p>
    <w:p w14:paraId="7BBEC054" w14:textId="77777777" w:rsidR="00A72C8E" w:rsidRPr="00A72C8E" w:rsidRDefault="00A72C8E" w:rsidP="00A72C8E">
      <w:pPr>
        <w:spacing w:line="276" w:lineRule="auto"/>
        <w:rPr>
          <w:rFonts w:ascii="Calibri" w:hAnsi="Calibri"/>
        </w:rPr>
      </w:pPr>
    </w:p>
    <w:p w14:paraId="5FE55E36" w14:textId="77777777" w:rsidR="00A72C8E" w:rsidRPr="00A72C8E" w:rsidRDefault="00A72C8E" w:rsidP="00A72C8E">
      <w:pPr>
        <w:spacing w:line="276" w:lineRule="auto"/>
        <w:rPr>
          <w:rFonts w:ascii="Calibri" w:hAnsi="Calibri"/>
        </w:rPr>
      </w:pPr>
      <w:r w:rsidRPr="00A72C8E">
        <w:rPr>
          <w:rFonts w:ascii="Calibri" w:hAnsi="Calibri"/>
        </w:rPr>
        <w:lastRenderedPageBreak/>
        <w:t xml:space="preserve">Let me tell you today. The vision that God has given to you is going to happen, but it's not going to happen by </w:t>
      </w:r>
      <w:proofErr w:type="spellStart"/>
      <w:r w:rsidRPr="00A72C8E">
        <w:rPr>
          <w:rFonts w:ascii="Calibri" w:hAnsi="Calibri"/>
        </w:rPr>
        <w:t>your</w:t>
      </w:r>
      <w:proofErr w:type="spellEnd"/>
      <w:r w:rsidRPr="00A72C8E">
        <w:rPr>
          <w:rFonts w:ascii="Calibri" w:hAnsi="Calibri"/>
        </w:rPr>
        <w:t xml:space="preserve"> might, but it is going to happen by the power of His Spirit. “Not by might, not by power, but by my Spirit,” says the Lord. </w:t>
      </w:r>
    </w:p>
    <w:p w14:paraId="7D5C15A8" w14:textId="77777777" w:rsidR="00A72C8E" w:rsidRPr="00A72C8E" w:rsidRDefault="00A72C8E" w:rsidP="00A72C8E">
      <w:pPr>
        <w:spacing w:line="276" w:lineRule="auto"/>
        <w:rPr>
          <w:rFonts w:ascii="Calibri" w:hAnsi="Calibri"/>
        </w:rPr>
      </w:pPr>
    </w:p>
    <w:p w14:paraId="50B7B847" w14:textId="14058731" w:rsidR="00A72C8E" w:rsidRPr="00A72C8E" w:rsidRDefault="00A72C8E" w:rsidP="00A72C8E">
      <w:pPr>
        <w:spacing w:line="276" w:lineRule="auto"/>
        <w:rPr>
          <w:rFonts w:ascii="Calibri" w:hAnsi="Calibri"/>
        </w:rPr>
      </w:pPr>
      <w:r w:rsidRPr="00A72C8E">
        <w:rPr>
          <w:rFonts w:ascii="Calibri" w:hAnsi="Calibri"/>
        </w:rPr>
        <w:t>I don't do a lot of running these days, but back in the day I used to do a lot of running. One of the most interesting phenomenon (some of you that are big exercise people know what I'm talking about) – you can run and run, you feel like you're going to die and your legs feel on fire, and you feel like</w:t>
      </w:r>
      <w:r w:rsidR="009040E4">
        <w:rPr>
          <w:rFonts w:ascii="Calibri" w:hAnsi="Calibri"/>
        </w:rPr>
        <w:t>, “T</w:t>
      </w:r>
      <w:r w:rsidRPr="00A72C8E">
        <w:rPr>
          <w:rFonts w:ascii="Calibri" w:hAnsi="Calibri"/>
        </w:rPr>
        <w:t>his is over</w:t>
      </w:r>
      <w:r w:rsidR="009040E4">
        <w:rPr>
          <w:rFonts w:ascii="Calibri" w:hAnsi="Calibri"/>
        </w:rPr>
        <w:t>.</w:t>
      </w:r>
      <w:r w:rsidRPr="00A72C8E">
        <w:rPr>
          <w:rFonts w:ascii="Calibri" w:hAnsi="Calibri"/>
        </w:rPr>
        <w:t xml:space="preserve"> I'm done.</w:t>
      </w:r>
      <w:r w:rsidR="009040E4">
        <w:rPr>
          <w:rFonts w:ascii="Calibri" w:hAnsi="Calibri"/>
        </w:rPr>
        <w:t>”</w:t>
      </w:r>
      <w:r w:rsidRPr="00A72C8E">
        <w:rPr>
          <w:rFonts w:ascii="Calibri" w:hAnsi="Calibri"/>
        </w:rPr>
        <w:t xml:space="preserve"> But there's something called a runner's high, a second wind. The second wind always comes when you feel like you can't go any further.</w:t>
      </w:r>
    </w:p>
    <w:p w14:paraId="33256B83" w14:textId="77777777" w:rsidR="00A72C8E" w:rsidRPr="00A72C8E" w:rsidRDefault="00A72C8E" w:rsidP="00A72C8E">
      <w:pPr>
        <w:spacing w:line="276" w:lineRule="auto"/>
        <w:rPr>
          <w:rFonts w:ascii="Calibri" w:hAnsi="Calibri"/>
        </w:rPr>
      </w:pPr>
    </w:p>
    <w:p w14:paraId="3D9A53C3" w14:textId="77777777" w:rsidR="00A72C8E" w:rsidRPr="00A72C8E" w:rsidRDefault="00A72C8E" w:rsidP="00A72C8E">
      <w:pPr>
        <w:spacing w:line="276" w:lineRule="auto"/>
        <w:rPr>
          <w:rFonts w:ascii="Calibri" w:hAnsi="Calibri"/>
        </w:rPr>
      </w:pPr>
      <w:r w:rsidRPr="00A72C8E">
        <w:rPr>
          <w:rFonts w:ascii="Calibri" w:hAnsi="Calibri"/>
        </w:rPr>
        <w:t xml:space="preserve">I want to submit to you today that the Holy Spirit is God's second wind. When you can't keep running, when you can't keep moving, when you can't keep going, the Spirit of God is the one that is running and empowering us to accomplish that vision. We need the Holy Spirit. </w:t>
      </w:r>
    </w:p>
    <w:p w14:paraId="648C2B24" w14:textId="77777777" w:rsidR="00A72C8E" w:rsidRPr="00A72C8E" w:rsidRDefault="00A72C8E" w:rsidP="00A72C8E">
      <w:pPr>
        <w:spacing w:line="276" w:lineRule="auto"/>
        <w:rPr>
          <w:rFonts w:ascii="Calibri" w:hAnsi="Calibri"/>
        </w:rPr>
      </w:pPr>
    </w:p>
    <w:p w14:paraId="705FF2F8" w14:textId="173B0B52" w:rsidR="00A72C8E" w:rsidRPr="00A72C8E" w:rsidRDefault="00A72C8E" w:rsidP="00A72C8E">
      <w:pPr>
        <w:spacing w:line="276" w:lineRule="auto"/>
        <w:rPr>
          <w:rFonts w:ascii="Calibri" w:hAnsi="Calibri"/>
        </w:rPr>
      </w:pPr>
      <w:r w:rsidRPr="00A72C8E">
        <w:rPr>
          <w:rFonts w:ascii="Calibri" w:hAnsi="Calibri"/>
        </w:rPr>
        <w:t>If you look back at Zechariah 6:7, he says there's a mountain. But he says that mountain is going to become a plain. I love to say this: With the Holy Spirit, mountains become molehills. Big barriers become completely obliterated. They become plains with God. Your faith can move a mountain, but your fear can create it. We have to stop putting mountains in our path by our own fear</w:t>
      </w:r>
      <w:r w:rsidR="009040E4">
        <w:rPr>
          <w:rFonts w:ascii="Calibri" w:hAnsi="Calibri"/>
        </w:rPr>
        <w:t>. W</w:t>
      </w:r>
      <w:r w:rsidRPr="00A72C8E">
        <w:rPr>
          <w:rFonts w:ascii="Calibri" w:hAnsi="Calibri"/>
        </w:rPr>
        <w:t>e have to believe God</w:t>
      </w:r>
      <w:r w:rsidR="009040E4">
        <w:rPr>
          <w:rFonts w:ascii="Calibri" w:hAnsi="Calibri"/>
        </w:rPr>
        <w:t xml:space="preserve"> </w:t>
      </w:r>
      <w:r w:rsidRPr="00A72C8E">
        <w:rPr>
          <w:rFonts w:ascii="Calibri" w:hAnsi="Calibri"/>
        </w:rPr>
        <w:t xml:space="preserve">and let our faith move the mountains. </w:t>
      </w:r>
    </w:p>
    <w:p w14:paraId="2BF90DB4" w14:textId="77777777" w:rsidR="00A72C8E" w:rsidRPr="00A72C8E" w:rsidRDefault="00A72C8E" w:rsidP="00A72C8E">
      <w:pPr>
        <w:spacing w:line="276" w:lineRule="auto"/>
        <w:rPr>
          <w:rFonts w:ascii="Calibri" w:hAnsi="Calibri"/>
        </w:rPr>
      </w:pPr>
    </w:p>
    <w:p w14:paraId="0C8F84BE" w14:textId="77777777" w:rsidR="00A72C8E" w:rsidRPr="00A72C8E" w:rsidRDefault="00A72C8E" w:rsidP="00A72C8E">
      <w:pPr>
        <w:spacing w:line="276" w:lineRule="auto"/>
        <w:rPr>
          <w:rFonts w:ascii="Calibri" w:hAnsi="Calibri"/>
        </w:rPr>
      </w:pPr>
      <w:r w:rsidRPr="00A72C8E">
        <w:rPr>
          <w:rFonts w:ascii="Calibri" w:hAnsi="Calibri"/>
        </w:rPr>
        <w:t xml:space="preserve">That's what he's saying here today. What mountains are you facing this morning? Everybody's got a mountain. Everybody's got a struggle. </w:t>
      </w:r>
    </w:p>
    <w:p w14:paraId="78E41209" w14:textId="77777777" w:rsidR="00A72C8E" w:rsidRPr="00A72C8E" w:rsidRDefault="00A72C8E" w:rsidP="00A72C8E">
      <w:pPr>
        <w:spacing w:line="276" w:lineRule="auto"/>
        <w:rPr>
          <w:rFonts w:ascii="Calibri" w:hAnsi="Calibri"/>
        </w:rPr>
      </w:pPr>
    </w:p>
    <w:p w14:paraId="6094D921" w14:textId="4F2E05C8" w:rsidR="00A72C8E" w:rsidRPr="00A72C8E" w:rsidRDefault="00A72C8E" w:rsidP="00A72C8E">
      <w:pPr>
        <w:spacing w:line="276" w:lineRule="auto"/>
        <w:rPr>
          <w:rFonts w:ascii="Calibri" w:hAnsi="Calibri"/>
        </w:rPr>
      </w:pPr>
      <w:r w:rsidRPr="00A72C8E">
        <w:rPr>
          <w:rFonts w:ascii="Calibri" w:hAnsi="Calibri"/>
        </w:rPr>
        <w:t>Luke 16:10 has got to be one of the greatest things Jesus said about this topic. “If you're faithful in the small, I will give you more.”</w:t>
      </w:r>
    </w:p>
    <w:p w14:paraId="495ABC8D" w14:textId="77777777" w:rsidR="00A72C8E" w:rsidRPr="00A72C8E" w:rsidRDefault="00A72C8E" w:rsidP="00A72C8E">
      <w:pPr>
        <w:spacing w:line="276" w:lineRule="auto"/>
        <w:rPr>
          <w:rFonts w:ascii="Calibri" w:hAnsi="Calibri"/>
        </w:rPr>
      </w:pPr>
    </w:p>
    <w:p w14:paraId="390046D6" w14:textId="77777777" w:rsidR="00A72C8E" w:rsidRPr="00A72C8E" w:rsidRDefault="00A72C8E" w:rsidP="00A72C8E">
      <w:pPr>
        <w:spacing w:line="276" w:lineRule="auto"/>
        <w:rPr>
          <w:rFonts w:ascii="Calibri" w:hAnsi="Calibri"/>
        </w:rPr>
      </w:pPr>
      <w:r w:rsidRPr="00A72C8E">
        <w:rPr>
          <w:rFonts w:ascii="Calibri" w:hAnsi="Calibri"/>
        </w:rPr>
        <w:t>Let’s not be discouraged by small things. Don't get discouraged with the small because great things start small.</w:t>
      </w:r>
    </w:p>
    <w:p w14:paraId="5AAA62DF" w14:textId="77777777" w:rsidR="00A72C8E" w:rsidRPr="00A72C8E" w:rsidRDefault="00A72C8E" w:rsidP="00A72C8E">
      <w:pPr>
        <w:spacing w:line="276" w:lineRule="auto"/>
        <w:rPr>
          <w:rFonts w:ascii="Calibri" w:hAnsi="Calibri"/>
        </w:rPr>
      </w:pPr>
    </w:p>
    <w:p w14:paraId="559FEAC3" w14:textId="77777777" w:rsidR="00A72C8E" w:rsidRPr="00A72C8E" w:rsidRDefault="00A72C8E" w:rsidP="00A72C8E">
      <w:pPr>
        <w:spacing w:line="276" w:lineRule="auto"/>
        <w:rPr>
          <w:rFonts w:ascii="Calibri" w:hAnsi="Calibri"/>
        </w:rPr>
      </w:pPr>
      <w:r w:rsidRPr="00A72C8E">
        <w:rPr>
          <w:rFonts w:ascii="Calibri" w:hAnsi="Calibri"/>
        </w:rPr>
        <w:t xml:space="preserve">Sometimes we look at the small and we hate the small. I want the small to be big today. But God does His greatest work sometimes in the small. Don't get discouraged with the small. It's part of the journey. It's part of the stage. </w:t>
      </w:r>
    </w:p>
    <w:p w14:paraId="72FE2E4D" w14:textId="77777777" w:rsidR="00A72C8E" w:rsidRPr="00A72C8E" w:rsidRDefault="00A72C8E" w:rsidP="00A72C8E">
      <w:pPr>
        <w:spacing w:line="276" w:lineRule="auto"/>
        <w:rPr>
          <w:rFonts w:ascii="Calibri" w:hAnsi="Calibri"/>
        </w:rPr>
      </w:pPr>
    </w:p>
    <w:p w14:paraId="1C433CA8" w14:textId="77777777" w:rsidR="00A72C8E" w:rsidRPr="00A72C8E" w:rsidRDefault="00A72C8E" w:rsidP="00A72C8E">
      <w:pPr>
        <w:spacing w:line="276" w:lineRule="auto"/>
        <w:rPr>
          <w:rFonts w:ascii="Calibri" w:hAnsi="Calibri"/>
        </w:rPr>
      </w:pPr>
      <w:r w:rsidRPr="00A72C8E">
        <w:rPr>
          <w:rFonts w:ascii="Calibri" w:hAnsi="Calibri"/>
        </w:rPr>
        <w:t xml:space="preserve">Before David could be king of Israel, he had to be the shepherd fighting the bears and lions. Before you can rise to the place that God has called you to, you have to be faithful in the small things. God says, “If you'll be faithful in the little, I’ll give you a lot. It might surprise you how </w:t>
      </w:r>
      <w:r w:rsidRPr="00A72C8E">
        <w:rPr>
          <w:rFonts w:ascii="Calibri" w:hAnsi="Calibri"/>
        </w:rPr>
        <w:lastRenderedPageBreak/>
        <w:t>much I might give you, how much opportunity, how much blessing if you could just be faithful with the little.”</w:t>
      </w:r>
    </w:p>
    <w:p w14:paraId="5A7AB619" w14:textId="77777777" w:rsidR="00A72C8E" w:rsidRPr="00A72C8E" w:rsidRDefault="00A72C8E" w:rsidP="00A72C8E">
      <w:pPr>
        <w:spacing w:line="276" w:lineRule="auto"/>
        <w:rPr>
          <w:rFonts w:ascii="Calibri" w:hAnsi="Calibri"/>
        </w:rPr>
      </w:pPr>
    </w:p>
    <w:p w14:paraId="30A8B859" w14:textId="77777777" w:rsidR="00A72C8E" w:rsidRPr="00A72C8E" w:rsidRDefault="00A72C8E" w:rsidP="00A72C8E">
      <w:pPr>
        <w:spacing w:line="276" w:lineRule="auto"/>
        <w:rPr>
          <w:rFonts w:ascii="Calibri" w:hAnsi="Calibri"/>
        </w:rPr>
      </w:pPr>
      <w:r w:rsidRPr="00A72C8E">
        <w:rPr>
          <w:rFonts w:ascii="Calibri" w:hAnsi="Calibri"/>
        </w:rPr>
        <w:t xml:space="preserve">Sometimes we neglect the little because we're like, “It's just a little. How could I get excited about the little?” But faithfulness in the little propels us towards what's more. </w:t>
      </w:r>
    </w:p>
    <w:p w14:paraId="53B4EAF3" w14:textId="77777777" w:rsidR="00A72C8E" w:rsidRPr="00A72C8E" w:rsidRDefault="00A72C8E" w:rsidP="00A72C8E">
      <w:pPr>
        <w:spacing w:line="276" w:lineRule="auto"/>
        <w:rPr>
          <w:rFonts w:ascii="Calibri" w:hAnsi="Calibri"/>
        </w:rPr>
      </w:pPr>
    </w:p>
    <w:p w14:paraId="5EA64417" w14:textId="77777777" w:rsidR="00A72C8E" w:rsidRPr="00A72C8E" w:rsidRDefault="00A72C8E" w:rsidP="00A72C8E">
      <w:pPr>
        <w:spacing w:line="276" w:lineRule="auto"/>
        <w:rPr>
          <w:rFonts w:ascii="Calibri" w:hAnsi="Calibri"/>
          <w:b/>
          <w:bCs/>
        </w:rPr>
      </w:pPr>
      <w:r w:rsidRPr="00A72C8E">
        <w:rPr>
          <w:rFonts w:ascii="Calibri" w:hAnsi="Calibri"/>
          <w:b/>
          <w:bCs/>
        </w:rPr>
        <w:t xml:space="preserve">2. Don’t Get Discouraged </w:t>
      </w:r>
      <w:proofErr w:type="gramStart"/>
      <w:r w:rsidRPr="00A72C8E">
        <w:rPr>
          <w:rFonts w:ascii="Calibri" w:hAnsi="Calibri"/>
          <w:b/>
          <w:bCs/>
        </w:rPr>
        <w:t>With</w:t>
      </w:r>
      <w:proofErr w:type="gramEnd"/>
      <w:r w:rsidRPr="00A72C8E">
        <w:rPr>
          <w:rFonts w:ascii="Calibri" w:hAnsi="Calibri"/>
          <w:b/>
          <w:bCs/>
        </w:rPr>
        <w:t xml:space="preserve"> Small Things</w:t>
      </w:r>
    </w:p>
    <w:p w14:paraId="2B8F2210" w14:textId="77777777" w:rsidR="00A72C8E" w:rsidRPr="00A72C8E" w:rsidRDefault="00A72C8E" w:rsidP="00A72C8E">
      <w:pPr>
        <w:spacing w:line="276" w:lineRule="auto"/>
        <w:rPr>
          <w:rFonts w:ascii="Calibri" w:hAnsi="Calibri"/>
        </w:rPr>
      </w:pPr>
    </w:p>
    <w:p w14:paraId="2D1A9562" w14:textId="77777777" w:rsidR="00A72C8E" w:rsidRPr="00A72C8E" w:rsidRDefault="00A72C8E" w:rsidP="00A72C8E">
      <w:pPr>
        <w:spacing w:line="276" w:lineRule="auto"/>
        <w:rPr>
          <w:rFonts w:ascii="Calibri" w:hAnsi="Calibri"/>
        </w:rPr>
      </w:pPr>
      <w:r w:rsidRPr="00A72C8E">
        <w:rPr>
          <w:rFonts w:ascii="Calibri" w:hAnsi="Calibri"/>
        </w:rPr>
        <w:t>“Then the word of the Lord came to me: ‘Zerubbabel’s hands have laid the foundation of this house” (Zechariah 4:8).</w:t>
      </w:r>
    </w:p>
    <w:p w14:paraId="6FE194B5" w14:textId="77777777" w:rsidR="00A72C8E" w:rsidRPr="00A72C8E" w:rsidRDefault="00A72C8E" w:rsidP="00A72C8E">
      <w:pPr>
        <w:spacing w:line="276" w:lineRule="auto"/>
        <w:rPr>
          <w:rFonts w:ascii="Calibri" w:hAnsi="Calibri"/>
        </w:rPr>
      </w:pPr>
    </w:p>
    <w:p w14:paraId="3C12E83A" w14:textId="77777777" w:rsidR="00A72C8E" w:rsidRPr="00A72C8E" w:rsidRDefault="00A72C8E" w:rsidP="00A72C8E">
      <w:pPr>
        <w:spacing w:line="276" w:lineRule="auto"/>
        <w:rPr>
          <w:rFonts w:ascii="Calibri" w:hAnsi="Calibri"/>
        </w:rPr>
      </w:pPr>
      <w:r w:rsidRPr="00A72C8E">
        <w:rPr>
          <w:rFonts w:ascii="Calibri" w:hAnsi="Calibri"/>
        </w:rPr>
        <w:t>Zerubbabel had already worked on the foundation for two years. They have a foundation, but no temple.</w:t>
      </w:r>
    </w:p>
    <w:p w14:paraId="3C63D84E" w14:textId="77777777" w:rsidR="00A72C8E" w:rsidRPr="00A72C8E" w:rsidRDefault="00A72C8E" w:rsidP="00A72C8E">
      <w:pPr>
        <w:spacing w:line="276" w:lineRule="auto"/>
        <w:rPr>
          <w:rFonts w:ascii="Calibri" w:hAnsi="Calibri"/>
        </w:rPr>
      </w:pPr>
    </w:p>
    <w:p w14:paraId="5D6DFD01" w14:textId="77777777" w:rsidR="00A72C8E" w:rsidRPr="00A72C8E" w:rsidRDefault="00A72C8E" w:rsidP="00A72C8E">
      <w:pPr>
        <w:spacing w:line="276" w:lineRule="auto"/>
        <w:rPr>
          <w:rFonts w:ascii="Calibri" w:hAnsi="Calibri"/>
        </w:rPr>
      </w:pPr>
      <w:r w:rsidRPr="00A72C8E">
        <w:rPr>
          <w:rFonts w:ascii="Calibri" w:hAnsi="Calibri"/>
        </w:rPr>
        <w:t>“‘His hands will complete it. Then you will know that the Lord of Armies has sent me to you’” (Zechariah 4:9).</w:t>
      </w:r>
    </w:p>
    <w:p w14:paraId="5F8FF2F1" w14:textId="77777777" w:rsidR="00A72C8E" w:rsidRPr="00A72C8E" w:rsidRDefault="00A72C8E" w:rsidP="00A72C8E">
      <w:pPr>
        <w:spacing w:line="276" w:lineRule="auto"/>
        <w:rPr>
          <w:rFonts w:ascii="Calibri" w:hAnsi="Calibri"/>
        </w:rPr>
      </w:pPr>
    </w:p>
    <w:p w14:paraId="3067F0C0" w14:textId="1D515242" w:rsidR="00A72C8E" w:rsidRPr="00A72C8E" w:rsidRDefault="00A72C8E" w:rsidP="00A72C8E">
      <w:pPr>
        <w:spacing w:line="276" w:lineRule="auto"/>
        <w:rPr>
          <w:rFonts w:ascii="Calibri" w:hAnsi="Calibri"/>
        </w:rPr>
      </w:pPr>
      <w:r w:rsidRPr="00A72C8E">
        <w:rPr>
          <w:rFonts w:ascii="Calibri" w:hAnsi="Calibri"/>
        </w:rPr>
        <w:t>Zechariah says, “What God has started, God will finish. What Zerubbabel has begun will come to completion. The vision will come to fruition. I'm telling you, it is going to happen. Then you will know that I'm a real prophet. I’m just telling you, the temple will be built well. How</w:t>
      </w:r>
      <w:r w:rsidR="009040E4">
        <w:rPr>
          <w:rFonts w:ascii="Calibri" w:hAnsi="Calibri"/>
        </w:rPr>
        <w:t xml:space="preserve"> i</w:t>
      </w:r>
      <w:r w:rsidRPr="00A72C8E">
        <w:rPr>
          <w:rFonts w:ascii="Calibri" w:hAnsi="Calibri"/>
        </w:rPr>
        <w:t xml:space="preserve">s </w:t>
      </w:r>
      <w:r w:rsidR="009040E4">
        <w:rPr>
          <w:rFonts w:ascii="Calibri" w:hAnsi="Calibri"/>
        </w:rPr>
        <w:t>H</w:t>
      </w:r>
      <w:r w:rsidRPr="00A72C8E">
        <w:rPr>
          <w:rFonts w:ascii="Calibri" w:hAnsi="Calibri"/>
        </w:rPr>
        <w:t>e going to do</w:t>
      </w:r>
      <w:r w:rsidR="009040E4">
        <w:rPr>
          <w:rFonts w:ascii="Calibri" w:hAnsi="Calibri"/>
        </w:rPr>
        <w:t xml:space="preserve"> it</w:t>
      </w:r>
      <w:r w:rsidRPr="00A72C8E">
        <w:rPr>
          <w:rFonts w:ascii="Calibri" w:hAnsi="Calibri"/>
        </w:rPr>
        <w:t xml:space="preserve">? “I don't know.” </w:t>
      </w:r>
    </w:p>
    <w:p w14:paraId="1E8BD07E" w14:textId="77777777" w:rsidR="00A72C8E" w:rsidRPr="00A72C8E" w:rsidRDefault="00A72C8E" w:rsidP="00A72C8E">
      <w:pPr>
        <w:spacing w:line="276" w:lineRule="auto"/>
        <w:rPr>
          <w:rFonts w:ascii="Calibri" w:hAnsi="Calibri"/>
        </w:rPr>
      </w:pPr>
    </w:p>
    <w:p w14:paraId="74CA23F9" w14:textId="6F27CE1A" w:rsidR="00A72C8E" w:rsidRPr="00A72C8E" w:rsidRDefault="00A72C8E" w:rsidP="00A72C8E">
      <w:pPr>
        <w:spacing w:line="276" w:lineRule="auto"/>
        <w:rPr>
          <w:rFonts w:ascii="Calibri" w:hAnsi="Calibri"/>
        </w:rPr>
      </w:pPr>
      <w:proofErr w:type="spellStart"/>
      <w:r w:rsidRPr="00A72C8E">
        <w:rPr>
          <w:rFonts w:ascii="Calibri" w:hAnsi="Calibri"/>
        </w:rPr>
        <w:t>Jentezen</w:t>
      </w:r>
      <w:proofErr w:type="spellEnd"/>
      <w:r w:rsidRPr="00A72C8E">
        <w:rPr>
          <w:rFonts w:ascii="Calibri" w:hAnsi="Calibri"/>
        </w:rPr>
        <w:t xml:space="preserve"> Franklin, </w:t>
      </w:r>
      <w:r w:rsidR="009040E4">
        <w:rPr>
          <w:rFonts w:ascii="Calibri" w:hAnsi="Calibri"/>
        </w:rPr>
        <w:t xml:space="preserve">the </w:t>
      </w:r>
      <w:r w:rsidRPr="00A72C8E">
        <w:rPr>
          <w:rFonts w:ascii="Calibri" w:hAnsi="Calibri"/>
        </w:rPr>
        <w:t>pastor of a great church in Atlanta, says this: “When you're taking bold steps of faith, you're never more than 80% sure what's happening.”</w:t>
      </w:r>
    </w:p>
    <w:p w14:paraId="09D2FC20" w14:textId="77777777" w:rsidR="00A72C8E" w:rsidRPr="00A72C8E" w:rsidRDefault="00A72C8E" w:rsidP="00A72C8E">
      <w:pPr>
        <w:spacing w:line="276" w:lineRule="auto"/>
        <w:rPr>
          <w:rFonts w:ascii="Calibri" w:hAnsi="Calibri"/>
        </w:rPr>
      </w:pPr>
    </w:p>
    <w:p w14:paraId="7E1F040E" w14:textId="77777777" w:rsidR="00A72C8E" w:rsidRPr="00A72C8E" w:rsidRDefault="00A72C8E" w:rsidP="00A72C8E">
      <w:pPr>
        <w:spacing w:line="276" w:lineRule="auto"/>
        <w:rPr>
          <w:rFonts w:ascii="Calibri" w:hAnsi="Calibri"/>
        </w:rPr>
      </w:pPr>
      <w:r w:rsidRPr="00A72C8E">
        <w:rPr>
          <w:rFonts w:ascii="Calibri" w:hAnsi="Calibri"/>
        </w:rPr>
        <w:t xml:space="preserve">If we wait to have the answer to every single question in our life, we will never move forward in bold faith. We have to believe God. We have to follow the dream that He's put in our heart. But that never means that we have all the answers. God opens up those doors when we get there. Sometimes God is just waiting on us to take those first steps. </w:t>
      </w:r>
    </w:p>
    <w:p w14:paraId="06EB8247" w14:textId="77777777" w:rsidR="00A72C8E" w:rsidRPr="00A72C8E" w:rsidRDefault="00A72C8E" w:rsidP="00A72C8E">
      <w:pPr>
        <w:spacing w:line="276" w:lineRule="auto"/>
        <w:rPr>
          <w:rFonts w:ascii="Calibri" w:hAnsi="Calibri"/>
        </w:rPr>
      </w:pPr>
    </w:p>
    <w:p w14:paraId="13F19492" w14:textId="77777777" w:rsidR="00A72C8E" w:rsidRPr="00A72C8E" w:rsidRDefault="00A72C8E" w:rsidP="00A72C8E">
      <w:pPr>
        <w:spacing w:line="276" w:lineRule="auto"/>
        <w:rPr>
          <w:rFonts w:ascii="Calibri" w:hAnsi="Calibri"/>
        </w:rPr>
      </w:pPr>
      <w:r w:rsidRPr="00A72C8E">
        <w:rPr>
          <w:rFonts w:ascii="Calibri" w:hAnsi="Calibri"/>
        </w:rPr>
        <w:t xml:space="preserve">Don't get discouraged with the small. It's just part of the journey. God is shaping us. God is teaching us. Don't get discouraged with the small. </w:t>
      </w:r>
    </w:p>
    <w:p w14:paraId="35DD500D" w14:textId="77777777" w:rsidR="00A72C8E" w:rsidRPr="00A72C8E" w:rsidRDefault="00A72C8E" w:rsidP="00A72C8E">
      <w:pPr>
        <w:spacing w:line="276" w:lineRule="auto"/>
        <w:rPr>
          <w:rFonts w:ascii="Calibri" w:hAnsi="Calibri"/>
        </w:rPr>
      </w:pPr>
    </w:p>
    <w:p w14:paraId="0654C03E" w14:textId="77777777" w:rsidR="00A72C8E" w:rsidRPr="00A72C8E" w:rsidRDefault="00A72C8E" w:rsidP="00A72C8E">
      <w:pPr>
        <w:spacing w:line="276" w:lineRule="auto"/>
        <w:rPr>
          <w:rFonts w:ascii="Calibri" w:hAnsi="Calibri"/>
        </w:rPr>
      </w:pPr>
      <w:r w:rsidRPr="00A72C8E">
        <w:rPr>
          <w:rFonts w:ascii="Calibri" w:hAnsi="Calibri"/>
        </w:rPr>
        <w:t>He says here, “Don't look down on yourself and don't despise others.” Verse 10 tells us we shouldn't look down on ourselves, like, “What’s wrong with me? All I have is the small.” “What’s wrong with her? Everything is so small.” Don’t despise the day of small beginnings.</w:t>
      </w:r>
    </w:p>
    <w:p w14:paraId="7C5FC2DE" w14:textId="77777777" w:rsidR="00A72C8E" w:rsidRPr="00A72C8E" w:rsidRDefault="00A72C8E" w:rsidP="00A72C8E">
      <w:pPr>
        <w:spacing w:line="276" w:lineRule="auto"/>
        <w:rPr>
          <w:rFonts w:ascii="Calibri" w:hAnsi="Calibri"/>
        </w:rPr>
      </w:pPr>
    </w:p>
    <w:p w14:paraId="00C3AF45" w14:textId="77777777" w:rsidR="00A72C8E" w:rsidRPr="00A72C8E" w:rsidRDefault="00A72C8E" w:rsidP="00A72C8E">
      <w:pPr>
        <w:spacing w:line="276" w:lineRule="auto"/>
        <w:rPr>
          <w:rFonts w:ascii="Calibri" w:hAnsi="Calibri"/>
        </w:rPr>
      </w:pPr>
      <w:r w:rsidRPr="00A72C8E">
        <w:rPr>
          <w:rFonts w:ascii="Calibri" w:hAnsi="Calibri"/>
        </w:rPr>
        <w:lastRenderedPageBreak/>
        <w:t>Small may mean you just haven't grown yet.</w:t>
      </w:r>
    </w:p>
    <w:p w14:paraId="6E279DD7" w14:textId="77777777" w:rsidR="00A72C8E" w:rsidRPr="00A72C8E" w:rsidRDefault="00A72C8E" w:rsidP="00A72C8E">
      <w:pPr>
        <w:spacing w:line="276" w:lineRule="auto"/>
        <w:rPr>
          <w:rFonts w:ascii="Calibri" w:hAnsi="Calibri"/>
        </w:rPr>
      </w:pPr>
    </w:p>
    <w:p w14:paraId="4D10C776" w14:textId="77777777" w:rsidR="009040E4" w:rsidRDefault="00A72C8E" w:rsidP="00A72C8E">
      <w:pPr>
        <w:spacing w:line="276" w:lineRule="auto"/>
        <w:rPr>
          <w:rFonts w:ascii="Calibri" w:hAnsi="Calibri"/>
        </w:rPr>
      </w:pPr>
      <w:r w:rsidRPr="00A72C8E">
        <w:rPr>
          <w:rFonts w:ascii="Calibri" w:hAnsi="Calibri"/>
        </w:rPr>
        <w:t xml:space="preserve">A couple of years ago, I went to a high school basketball reunion. All the high school basketball players that played for my coach had a big party. It was guys older than me and guys that played after me. We were all together. </w:t>
      </w:r>
    </w:p>
    <w:p w14:paraId="5F100FB0" w14:textId="77777777" w:rsidR="009040E4" w:rsidRDefault="009040E4" w:rsidP="00A72C8E">
      <w:pPr>
        <w:spacing w:line="276" w:lineRule="auto"/>
        <w:rPr>
          <w:rFonts w:ascii="Calibri" w:hAnsi="Calibri"/>
        </w:rPr>
      </w:pPr>
    </w:p>
    <w:p w14:paraId="00DF2EA8" w14:textId="6633333F" w:rsidR="00A72C8E" w:rsidRPr="00A72C8E" w:rsidRDefault="00A72C8E" w:rsidP="00A72C8E">
      <w:pPr>
        <w:spacing w:line="276" w:lineRule="auto"/>
        <w:rPr>
          <w:rFonts w:ascii="Calibri" w:hAnsi="Calibri"/>
        </w:rPr>
      </w:pPr>
      <w:r w:rsidRPr="00A72C8E">
        <w:rPr>
          <w:rFonts w:ascii="Calibri" w:hAnsi="Calibri"/>
        </w:rPr>
        <w:t xml:space="preserve">When I was on the junior varsity, we used to run scout team for the varsity. I used to guard this guy named Scotty Thompson. He was #23. He was an all-district guard. He was kind of a star. Our team had won a couple of state championships. He was </w:t>
      </w:r>
      <w:r w:rsidR="009040E4">
        <w:rPr>
          <w:rFonts w:ascii="Calibri" w:hAnsi="Calibri"/>
        </w:rPr>
        <w:t>the</w:t>
      </w:r>
      <w:r w:rsidRPr="00A72C8E">
        <w:rPr>
          <w:rFonts w:ascii="Calibri" w:hAnsi="Calibri"/>
        </w:rPr>
        <w:t xml:space="preserve"> big man on campus. I used to guard him every day. He was such a punk.</w:t>
      </w:r>
    </w:p>
    <w:p w14:paraId="0D0D911E" w14:textId="77777777" w:rsidR="00A72C8E" w:rsidRPr="00A72C8E" w:rsidRDefault="00A72C8E" w:rsidP="00A72C8E">
      <w:pPr>
        <w:spacing w:line="276" w:lineRule="auto"/>
        <w:rPr>
          <w:rFonts w:ascii="Calibri" w:hAnsi="Calibri"/>
        </w:rPr>
      </w:pPr>
    </w:p>
    <w:p w14:paraId="5C84D436" w14:textId="1F36748D" w:rsidR="00A72C8E" w:rsidRPr="00A72C8E" w:rsidRDefault="00A72C8E" w:rsidP="00A72C8E">
      <w:pPr>
        <w:spacing w:line="276" w:lineRule="auto"/>
        <w:rPr>
          <w:rFonts w:ascii="Calibri" w:hAnsi="Calibri"/>
        </w:rPr>
      </w:pPr>
      <w:r w:rsidRPr="00A72C8E">
        <w:rPr>
          <w:rFonts w:ascii="Calibri" w:hAnsi="Calibri"/>
        </w:rPr>
        <w:t>One time we were doing a drill with the medicine ball. I was new on the team. I was looking the wrong way because I didn't know the drill. He took the medicine ball (huge weighted ball, like 20 pounds) and aimed right at my head and totally smacked me. Every day in practice he was elbowing me, punching me. I was totally scared of this guy.</w:t>
      </w:r>
    </w:p>
    <w:p w14:paraId="6ECDF651" w14:textId="77777777" w:rsidR="00A72C8E" w:rsidRPr="00A72C8E" w:rsidRDefault="00A72C8E" w:rsidP="00A72C8E">
      <w:pPr>
        <w:spacing w:line="276" w:lineRule="auto"/>
        <w:rPr>
          <w:rFonts w:ascii="Calibri" w:hAnsi="Calibri"/>
        </w:rPr>
      </w:pPr>
    </w:p>
    <w:p w14:paraId="6E6F69B9" w14:textId="25671076" w:rsidR="00A72C8E" w:rsidRPr="00A72C8E" w:rsidRDefault="00A72C8E" w:rsidP="00A72C8E">
      <w:pPr>
        <w:spacing w:line="276" w:lineRule="auto"/>
        <w:rPr>
          <w:rFonts w:ascii="Calibri" w:hAnsi="Calibri"/>
        </w:rPr>
      </w:pPr>
      <w:r w:rsidRPr="00A72C8E">
        <w:rPr>
          <w:rFonts w:ascii="Calibri" w:hAnsi="Calibri"/>
        </w:rPr>
        <w:t>I see him at the party and I didn't recognize him. Because in my mind, as a junior varsity basketball player, this guy was like 6’9”. I mean, this guy was massive. I stood up next to him and guess what? I was taller than he was. This guy that I thought was so huge and so massive</w:t>
      </w:r>
      <w:r w:rsidR="009040E4">
        <w:rPr>
          <w:rFonts w:ascii="Calibri" w:hAnsi="Calibri"/>
        </w:rPr>
        <w:t xml:space="preserve"> was just </w:t>
      </w:r>
      <w:r w:rsidRPr="00A72C8E">
        <w:rPr>
          <w:rFonts w:ascii="Calibri" w:hAnsi="Calibri"/>
        </w:rPr>
        <w:t xml:space="preserve">a normal looking dude. I wanted to take him on the court. What I realized was that he was </w:t>
      </w:r>
      <w:r w:rsidR="009040E4">
        <w:rPr>
          <w:rFonts w:ascii="Calibri" w:hAnsi="Calibri"/>
        </w:rPr>
        <w:t>so</w:t>
      </w:r>
      <w:r w:rsidRPr="00A72C8E">
        <w:rPr>
          <w:rFonts w:ascii="Calibri" w:hAnsi="Calibri"/>
        </w:rPr>
        <w:t xml:space="preserve"> much bigger because I hadn't grown yet. I was just small. But when I grew, I was bigger than he was. I was so intimidated by this guy. </w:t>
      </w:r>
    </w:p>
    <w:p w14:paraId="4337D86A" w14:textId="77777777" w:rsidR="00A72C8E" w:rsidRPr="00A72C8E" w:rsidRDefault="00A72C8E" w:rsidP="00A72C8E">
      <w:pPr>
        <w:spacing w:line="276" w:lineRule="auto"/>
        <w:rPr>
          <w:rFonts w:ascii="Calibri" w:hAnsi="Calibri"/>
        </w:rPr>
      </w:pPr>
    </w:p>
    <w:p w14:paraId="50763E3D" w14:textId="77777777" w:rsidR="00A72C8E" w:rsidRPr="00A72C8E" w:rsidRDefault="00A72C8E" w:rsidP="00A72C8E">
      <w:pPr>
        <w:spacing w:line="276" w:lineRule="auto"/>
        <w:rPr>
          <w:rFonts w:ascii="Calibri" w:hAnsi="Calibri"/>
        </w:rPr>
      </w:pPr>
      <w:r w:rsidRPr="00A72C8E">
        <w:rPr>
          <w:rFonts w:ascii="Calibri" w:hAnsi="Calibri"/>
        </w:rPr>
        <w:t xml:space="preserve">It's pretty amazing the things that intimidate us. </w:t>
      </w:r>
    </w:p>
    <w:p w14:paraId="633E7AEE" w14:textId="77777777" w:rsidR="00A72C8E" w:rsidRPr="00A72C8E" w:rsidRDefault="00A72C8E" w:rsidP="00A72C8E">
      <w:pPr>
        <w:spacing w:line="276" w:lineRule="auto"/>
        <w:rPr>
          <w:rFonts w:ascii="Calibri" w:hAnsi="Calibri"/>
        </w:rPr>
      </w:pPr>
    </w:p>
    <w:p w14:paraId="6EFEF551" w14:textId="77777777" w:rsidR="00A72C8E" w:rsidRPr="00A72C8E" w:rsidRDefault="00A72C8E" w:rsidP="00A72C8E">
      <w:pPr>
        <w:spacing w:line="276" w:lineRule="auto"/>
        <w:rPr>
          <w:rFonts w:ascii="Calibri" w:hAnsi="Calibri"/>
        </w:rPr>
      </w:pPr>
      <w:r w:rsidRPr="00A72C8E">
        <w:rPr>
          <w:rFonts w:ascii="Calibri" w:hAnsi="Calibri"/>
        </w:rPr>
        <w:t>Maybe the dream is small because it just hasn't grown yet. It doesn't mean that the dream is irrelevant. It doesn't mean that you're incapable. It doesn't mean that God is finished. It just means it’s still emerging.</w:t>
      </w:r>
    </w:p>
    <w:p w14:paraId="4616241B" w14:textId="77777777" w:rsidR="00A72C8E" w:rsidRPr="00A72C8E" w:rsidRDefault="00A72C8E" w:rsidP="00A72C8E">
      <w:pPr>
        <w:spacing w:line="276" w:lineRule="auto"/>
        <w:rPr>
          <w:rFonts w:ascii="Calibri" w:hAnsi="Calibri"/>
        </w:rPr>
      </w:pPr>
    </w:p>
    <w:p w14:paraId="5A73E710" w14:textId="77777777" w:rsidR="00A72C8E" w:rsidRPr="00A72C8E" w:rsidRDefault="00A72C8E" w:rsidP="00A72C8E">
      <w:pPr>
        <w:spacing w:line="276" w:lineRule="auto"/>
        <w:rPr>
          <w:rFonts w:ascii="Calibri" w:hAnsi="Calibri"/>
        </w:rPr>
      </w:pPr>
      <w:r w:rsidRPr="00A72C8E">
        <w:rPr>
          <w:rFonts w:ascii="Calibri" w:hAnsi="Calibri"/>
        </w:rPr>
        <w:t xml:space="preserve">Don't be discouraged by the day of smallness. Don't get frustrated with the small. </w:t>
      </w:r>
    </w:p>
    <w:p w14:paraId="2B74470D" w14:textId="77777777" w:rsidR="00A72C8E" w:rsidRPr="00A72C8E" w:rsidRDefault="00A72C8E" w:rsidP="00A72C8E">
      <w:pPr>
        <w:spacing w:line="276" w:lineRule="auto"/>
        <w:rPr>
          <w:rFonts w:ascii="Calibri" w:hAnsi="Calibri"/>
        </w:rPr>
      </w:pPr>
    </w:p>
    <w:p w14:paraId="26D68954" w14:textId="77777777" w:rsidR="00A72C8E" w:rsidRPr="00A72C8E" w:rsidRDefault="00A72C8E" w:rsidP="00A72C8E">
      <w:pPr>
        <w:spacing w:line="276" w:lineRule="auto"/>
        <w:rPr>
          <w:rFonts w:ascii="Calibri" w:hAnsi="Calibri"/>
        </w:rPr>
      </w:pPr>
      <w:r w:rsidRPr="00A72C8E">
        <w:rPr>
          <w:rFonts w:ascii="Calibri" w:hAnsi="Calibri"/>
        </w:rPr>
        <w:t>The Apostle Paul said it like this:</w:t>
      </w:r>
    </w:p>
    <w:p w14:paraId="0F5F198F" w14:textId="77777777" w:rsidR="00A72C8E" w:rsidRPr="00A72C8E" w:rsidRDefault="00A72C8E" w:rsidP="00A72C8E">
      <w:pPr>
        <w:spacing w:line="276" w:lineRule="auto"/>
        <w:rPr>
          <w:rFonts w:ascii="Calibri" w:hAnsi="Calibri"/>
        </w:rPr>
      </w:pPr>
    </w:p>
    <w:p w14:paraId="4E6445B6" w14:textId="77777777" w:rsidR="00A72C8E" w:rsidRPr="00A72C8E" w:rsidRDefault="00A72C8E" w:rsidP="00A72C8E">
      <w:pPr>
        <w:spacing w:line="276" w:lineRule="auto"/>
        <w:rPr>
          <w:rFonts w:ascii="Calibri" w:hAnsi="Calibri"/>
        </w:rPr>
      </w:pPr>
      <w:r w:rsidRPr="00A72C8E">
        <w:rPr>
          <w:rFonts w:ascii="Calibri" w:hAnsi="Calibri"/>
        </w:rPr>
        <w:t>“I am sure of this, that he who started a good work in you will carry it on to completion until the day of Christ Jesus” (Philippians 1:6).</w:t>
      </w:r>
    </w:p>
    <w:p w14:paraId="77D32AE2" w14:textId="77777777" w:rsidR="00A72C8E" w:rsidRPr="00A72C8E" w:rsidRDefault="00A72C8E" w:rsidP="00A72C8E">
      <w:pPr>
        <w:spacing w:line="276" w:lineRule="auto"/>
        <w:rPr>
          <w:rFonts w:ascii="Calibri" w:hAnsi="Calibri"/>
        </w:rPr>
      </w:pPr>
    </w:p>
    <w:p w14:paraId="7B212326" w14:textId="77777777" w:rsidR="00A72C8E" w:rsidRPr="00A72C8E" w:rsidRDefault="00A72C8E" w:rsidP="00A72C8E">
      <w:pPr>
        <w:spacing w:line="276" w:lineRule="auto"/>
        <w:rPr>
          <w:rFonts w:ascii="Calibri" w:hAnsi="Calibri"/>
        </w:rPr>
      </w:pPr>
      <w:r w:rsidRPr="00A72C8E">
        <w:rPr>
          <w:rFonts w:ascii="Calibri" w:hAnsi="Calibri"/>
        </w:rPr>
        <w:t xml:space="preserve">That motivates us. God is still with me. Even though I'm in the small, He's still there. </w:t>
      </w:r>
    </w:p>
    <w:p w14:paraId="414E5D2B" w14:textId="77777777" w:rsidR="00A72C8E" w:rsidRPr="00A72C8E" w:rsidRDefault="00A72C8E" w:rsidP="00A72C8E">
      <w:pPr>
        <w:spacing w:line="276" w:lineRule="auto"/>
        <w:rPr>
          <w:rFonts w:ascii="Calibri" w:hAnsi="Calibri"/>
        </w:rPr>
      </w:pPr>
    </w:p>
    <w:p w14:paraId="765917E7" w14:textId="77777777" w:rsidR="00A72C8E" w:rsidRPr="00A72C8E" w:rsidRDefault="00A72C8E" w:rsidP="00A72C8E">
      <w:pPr>
        <w:spacing w:line="276" w:lineRule="auto"/>
        <w:rPr>
          <w:rFonts w:ascii="Calibri" w:hAnsi="Calibri"/>
        </w:rPr>
      </w:pPr>
      <w:r w:rsidRPr="00A72C8E">
        <w:rPr>
          <w:rFonts w:ascii="Calibri" w:hAnsi="Calibri"/>
        </w:rPr>
        <w:t>Great things start small. Don't get discouraged with the small.</w:t>
      </w:r>
    </w:p>
    <w:p w14:paraId="52F6FE97" w14:textId="77777777" w:rsidR="00A72C8E" w:rsidRPr="00A72C8E" w:rsidRDefault="00A72C8E" w:rsidP="00A72C8E">
      <w:pPr>
        <w:spacing w:line="276" w:lineRule="auto"/>
        <w:rPr>
          <w:rFonts w:ascii="Calibri" w:hAnsi="Calibri"/>
        </w:rPr>
      </w:pPr>
    </w:p>
    <w:p w14:paraId="6891C27E" w14:textId="77777777" w:rsidR="00A72C8E" w:rsidRPr="00A72C8E" w:rsidRDefault="00A72C8E" w:rsidP="00A72C8E">
      <w:pPr>
        <w:spacing w:line="276" w:lineRule="auto"/>
        <w:rPr>
          <w:rFonts w:ascii="Calibri" w:hAnsi="Calibri"/>
          <w:b/>
          <w:bCs/>
        </w:rPr>
      </w:pPr>
      <w:r w:rsidRPr="00A72C8E">
        <w:rPr>
          <w:rFonts w:ascii="Calibri" w:hAnsi="Calibri"/>
          <w:b/>
          <w:bCs/>
        </w:rPr>
        <w:t>3. Get Encouraged Because God Grows Small Things</w:t>
      </w:r>
    </w:p>
    <w:p w14:paraId="3ADF3B3C" w14:textId="77777777" w:rsidR="00A72C8E" w:rsidRPr="00A72C8E" w:rsidRDefault="00A72C8E" w:rsidP="00A72C8E">
      <w:pPr>
        <w:spacing w:line="276" w:lineRule="auto"/>
        <w:rPr>
          <w:rFonts w:ascii="Calibri" w:hAnsi="Calibri"/>
        </w:rPr>
      </w:pPr>
    </w:p>
    <w:p w14:paraId="20F03003" w14:textId="77777777" w:rsidR="00A72C8E" w:rsidRPr="00A72C8E" w:rsidRDefault="00A72C8E" w:rsidP="00A72C8E">
      <w:pPr>
        <w:spacing w:line="276" w:lineRule="auto"/>
        <w:rPr>
          <w:rFonts w:ascii="Calibri" w:hAnsi="Calibri"/>
        </w:rPr>
      </w:pPr>
      <w:r w:rsidRPr="00A72C8E">
        <w:rPr>
          <w:rFonts w:ascii="Calibri" w:hAnsi="Calibri"/>
        </w:rPr>
        <w:t>This is encouragement. Here’s the good part. God grows it. God matures it. Be encouraged today because God is bringing maturity into us. Small things don't have to stay small. Small things can become big. Small things can become influential. Small things can do great things.</w:t>
      </w:r>
    </w:p>
    <w:p w14:paraId="396E93F2" w14:textId="77777777" w:rsidR="00A72C8E" w:rsidRPr="00A72C8E" w:rsidRDefault="00A72C8E" w:rsidP="00A72C8E">
      <w:pPr>
        <w:spacing w:line="276" w:lineRule="auto"/>
        <w:rPr>
          <w:rFonts w:ascii="Calibri" w:hAnsi="Calibri"/>
        </w:rPr>
      </w:pPr>
    </w:p>
    <w:p w14:paraId="622E6EDF" w14:textId="77777777" w:rsidR="00A72C8E" w:rsidRPr="00A72C8E" w:rsidRDefault="00A72C8E" w:rsidP="00A72C8E">
      <w:pPr>
        <w:spacing w:line="276" w:lineRule="auto"/>
        <w:rPr>
          <w:rFonts w:ascii="Calibri" w:hAnsi="Calibri"/>
        </w:rPr>
      </w:pPr>
      <w:r w:rsidRPr="00A72C8E">
        <w:rPr>
          <w:rFonts w:ascii="Calibri" w:hAnsi="Calibri"/>
        </w:rPr>
        <w:t>Small sometimes can be an excuse for apathy and laziness. I'm certainly not talking about that. We can look around and go, “The vision has always been so small. Let me do as little as possible.” We can have that response or we can say, “No, things are small because it's still growing. But in the meantime, I'm going to work my heart out to build it. I'm going to do it.”</w:t>
      </w:r>
    </w:p>
    <w:p w14:paraId="2A60578D" w14:textId="77777777" w:rsidR="00A72C8E" w:rsidRPr="00A72C8E" w:rsidRDefault="00A72C8E" w:rsidP="00A72C8E">
      <w:pPr>
        <w:spacing w:line="276" w:lineRule="auto"/>
        <w:rPr>
          <w:rFonts w:ascii="Calibri" w:hAnsi="Calibri"/>
        </w:rPr>
      </w:pPr>
    </w:p>
    <w:p w14:paraId="4D0B7D56" w14:textId="77777777" w:rsidR="00A72C8E" w:rsidRPr="00A72C8E" w:rsidRDefault="00A72C8E" w:rsidP="00A72C8E">
      <w:pPr>
        <w:spacing w:line="276" w:lineRule="auto"/>
        <w:rPr>
          <w:rFonts w:ascii="Calibri" w:hAnsi="Calibri"/>
        </w:rPr>
      </w:pPr>
      <w:r w:rsidRPr="00A72C8E">
        <w:rPr>
          <w:rFonts w:ascii="Calibri" w:hAnsi="Calibri"/>
        </w:rPr>
        <w:t>“For who despises the day of small things? These seven eyes of the Lord, which scan throughout the whole earth, will rejoice when they see the ceremonial stone in Zerubbabel’s hand” (Zechariah 4:10).</w:t>
      </w:r>
    </w:p>
    <w:p w14:paraId="4CD42029" w14:textId="77777777" w:rsidR="00A72C8E" w:rsidRPr="00A72C8E" w:rsidRDefault="00A72C8E" w:rsidP="00A72C8E">
      <w:pPr>
        <w:spacing w:line="276" w:lineRule="auto"/>
        <w:rPr>
          <w:rFonts w:ascii="Calibri" w:hAnsi="Calibri"/>
        </w:rPr>
      </w:pPr>
    </w:p>
    <w:p w14:paraId="00E2AF86" w14:textId="77777777" w:rsidR="00A72C8E" w:rsidRPr="00A72C8E" w:rsidRDefault="00A72C8E" w:rsidP="00A72C8E">
      <w:pPr>
        <w:spacing w:line="276" w:lineRule="auto"/>
        <w:rPr>
          <w:rFonts w:ascii="Calibri" w:hAnsi="Calibri"/>
        </w:rPr>
      </w:pPr>
      <w:r w:rsidRPr="00A72C8E">
        <w:rPr>
          <w:rFonts w:ascii="Calibri" w:hAnsi="Calibri"/>
        </w:rPr>
        <w:t xml:space="preserve">First of all, “the seven eyes of the Lord.” Does that mean that God has seven eyeballs? I don't think so. I think what the prophet is saying is that God sees everything. God knows everything. God sees people who are trying to fulfill the vision that He's given to them. He sees it all. God sees the whole universe and the whole world. He has got it all in perspective. </w:t>
      </w:r>
    </w:p>
    <w:p w14:paraId="13744701" w14:textId="77777777" w:rsidR="00A72C8E" w:rsidRPr="00A72C8E" w:rsidRDefault="00A72C8E" w:rsidP="00A72C8E">
      <w:pPr>
        <w:spacing w:line="276" w:lineRule="auto"/>
        <w:rPr>
          <w:rFonts w:ascii="Calibri" w:hAnsi="Calibri"/>
        </w:rPr>
      </w:pPr>
    </w:p>
    <w:p w14:paraId="6ED4A1FE" w14:textId="29717EED" w:rsidR="00A72C8E" w:rsidRPr="00A72C8E" w:rsidRDefault="00A72C8E" w:rsidP="00A72C8E">
      <w:pPr>
        <w:spacing w:line="276" w:lineRule="auto"/>
        <w:rPr>
          <w:rFonts w:ascii="Calibri" w:hAnsi="Calibri"/>
        </w:rPr>
      </w:pPr>
      <w:r w:rsidRPr="00A72C8E">
        <w:rPr>
          <w:rFonts w:ascii="Calibri" w:hAnsi="Calibri"/>
        </w:rPr>
        <w:t xml:space="preserve">“Will rejoice when they see the ceremonial stone in Zerubbabel’s hand” (Zechariah 4:10). </w:t>
      </w:r>
    </w:p>
    <w:p w14:paraId="6E576E31" w14:textId="77777777" w:rsidR="00A72C8E" w:rsidRPr="00A72C8E" w:rsidRDefault="00A72C8E" w:rsidP="00A72C8E">
      <w:pPr>
        <w:spacing w:line="276" w:lineRule="auto"/>
        <w:rPr>
          <w:rFonts w:ascii="Calibri" w:hAnsi="Calibri"/>
        </w:rPr>
      </w:pPr>
    </w:p>
    <w:p w14:paraId="2B2B3906" w14:textId="737BDB1F" w:rsidR="00A72C8E" w:rsidRPr="00A72C8E" w:rsidRDefault="00A72C8E" w:rsidP="00A72C8E">
      <w:pPr>
        <w:spacing w:line="276" w:lineRule="auto"/>
        <w:rPr>
          <w:rFonts w:ascii="Calibri" w:hAnsi="Calibri"/>
        </w:rPr>
      </w:pPr>
      <w:r w:rsidRPr="00A72C8E">
        <w:rPr>
          <w:rFonts w:ascii="Calibri" w:hAnsi="Calibri"/>
        </w:rPr>
        <w:t xml:space="preserve">That’s the capstone. That's the final stone. He says, “The people are going to celebrate when the vision gets finished. When Zerubbabel finishes the temple that I told you he was going to build, the people are going to celebrate.” Guess what happened? </w:t>
      </w:r>
    </w:p>
    <w:p w14:paraId="34377253" w14:textId="77777777" w:rsidR="00A72C8E" w:rsidRPr="00A72C8E" w:rsidRDefault="00A72C8E" w:rsidP="00A72C8E">
      <w:pPr>
        <w:spacing w:line="276" w:lineRule="auto"/>
        <w:rPr>
          <w:rFonts w:ascii="Calibri" w:hAnsi="Calibri"/>
        </w:rPr>
      </w:pPr>
    </w:p>
    <w:p w14:paraId="4E299725" w14:textId="77777777" w:rsidR="00A72C8E" w:rsidRPr="00A72C8E" w:rsidRDefault="00A72C8E" w:rsidP="00A72C8E">
      <w:pPr>
        <w:spacing w:line="276" w:lineRule="auto"/>
        <w:rPr>
          <w:rFonts w:ascii="Calibri" w:hAnsi="Calibri"/>
        </w:rPr>
      </w:pPr>
      <w:r w:rsidRPr="00A72C8E">
        <w:rPr>
          <w:rFonts w:ascii="Calibri" w:hAnsi="Calibri"/>
        </w:rPr>
        <w:t>“Then the Israelites, including the priests, the Levites, and the rest of the exiles, celebrated the dedication of the house of God with joy” (Ezra 6:16).</w:t>
      </w:r>
    </w:p>
    <w:p w14:paraId="2C983ABD" w14:textId="77777777" w:rsidR="00A72C8E" w:rsidRPr="00A72C8E" w:rsidRDefault="00A72C8E" w:rsidP="00A72C8E">
      <w:pPr>
        <w:spacing w:line="276" w:lineRule="auto"/>
        <w:rPr>
          <w:rFonts w:ascii="Calibri" w:hAnsi="Calibri"/>
        </w:rPr>
      </w:pPr>
    </w:p>
    <w:p w14:paraId="67122565" w14:textId="77777777" w:rsidR="00A72C8E" w:rsidRPr="00A72C8E" w:rsidRDefault="00A72C8E" w:rsidP="00A72C8E">
      <w:pPr>
        <w:spacing w:line="276" w:lineRule="auto"/>
        <w:rPr>
          <w:rFonts w:ascii="Calibri" w:hAnsi="Calibri"/>
        </w:rPr>
      </w:pPr>
      <w:r w:rsidRPr="00A72C8E">
        <w:rPr>
          <w:rFonts w:ascii="Calibri" w:hAnsi="Calibri"/>
        </w:rPr>
        <w:t xml:space="preserve">Great things start small. God builds small things. We ought to be encouraged because small things grow. They really do. </w:t>
      </w:r>
    </w:p>
    <w:p w14:paraId="3E31917F" w14:textId="77777777" w:rsidR="00A72C8E" w:rsidRPr="00A72C8E" w:rsidRDefault="00A72C8E" w:rsidP="00A72C8E">
      <w:pPr>
        <w:spacing w:line="276" w:lineRule="auto"/>
        <w:rPr>
          <w:rFonts w:ascii="Calibri" w:hAnsi="Calibri"/>
        </w:rPr>
      </w:pPr>
    </w:p>
    <w:p w14:paraId="29577C07" w14:textId="77777777" w:rsidR="00E8465E" w:rsidRDefault="00A72C8E" w:rsidP="00A72C8E">
      <w:pPr>
        <w:spacing w:line="276" w:lineRule="auto"/>
        <w:rPr>
          <w:rFonts w:ascii="Calibri" w:hAnsi="Calibri"/>
        </w:rPr>
      </w:pPr>
      <w:r w:rsidRPr="00A72C8E">
        <w:rPr>
          <w:rFonts w:ascii="Calibri" w:hAnsi="Calibri"/>
        </w:rPr>
        <w:t>Robert Schuller said it like this: “We should attempt something so big that if God doesn't intervene, we will surely fail.”</w:t>
      </w:r>
      <w:r w:rsidR="00E8465E">
        <w:rPr>
          <w:rFonts w:ascii="Calibri" w:hAnsi="Calibri"/>
        </w:rPr>
        <w:t xml:space="preserve"> </w:t>
      </w:r>
      <w:r w:rsidRPr="00A72C8E">
        <w:rPr>
          <w:rFonts w:ascii="Calibri" w:hAnsi="Calibri"/>
        </w:rPr>
        <w:t xml:space="preserve">That’s following a vision. </w:t>
      </w:r>
    </w:p>
    <w:p w14:paraId="0BA5D806" w14:textId="77777777" w:rsidR="00E8465E" w:rsidRDefault="00E8465E" w:rsidP="00A72C8E">
      <w:pPr>
        <w:spacing w:line="276" w:lineRule="auto"/>
        <w:rPr>
          <w:rFonts w:ascii="Calibri" w:hAnsi="Calibri"/>
        </w:rPr>
      </w:pPr>
    </w:p>
    <w:p w14:paraId="00E50097" w14:textId="1C3DD876" w:rsidR="00A72C8E" w:rsidRPr="00A72C8E" w:rsidRDefault="00A72C8E" w:rsidP="00A72C8E">
      <w:pPr>
        <w:spacing w:line="276" w:lineRule="auto"/>
        <w:rPr>
          <w:rFonts w:ascii="Calibri" w:hAnsi="Calibri"/>
        </w:rPr>
      </w:pPr>
      <w:r w:rsidRPr="00A72C8E">
        <w:rPr>
          <w:rFonts w:ascii="Calibri" w:hAnsi="Calibri"/>
        </w:rPr>
        <w:t xml:space="preserve">Are you caught up in </w:t>
      </w:r>
      <w:r w:rsidR="00E8465E">
        <w:rPr>
          <w:rFonts w:ascii="Calibri" w:hAnsi="Calibri"/>
        </w:rPr>
        <w:t xml:space="preserve">just </w:t>
      </w:r>
      <w:r w:rsidRPr="00A72C8E">
        <w:rPr>
          <w:rFonts w:ascii="Calibri" w:hAnsi="Calibri"/>
        </w:rPr>
        <w:t xml:space="preserve">going through the daily grind, just surviving, just getting by? Are you walking in the vision that God has for you? </w:t>
      </w:r>
    </w:p>
    <w:p w14:paraId="6C5443D8" w14:textId="77777777" w:rsidR="00A72C8E" w:rsidRPr="00A72C8E" w:rsidRDefault="00A72C8E" w:rsidP="00A72C8E">
      <w:pPr>
        <w:spacing w:line="276" w:lineRule="auto"/>
        <w:rPr>
          <w:rFonts w:ascii="Calibri" w:hAnsi="Calibri"/>
        </w:rPr>
      </w:pPr>
    </w:p>
    <w:p w14:paraId="77BBAF00" w14:textId="77777777" w:rsidR="00A72C8E" w:rsidRPr="00A72C8E" w:rsidRDefault="00A72C8E" w:rsidP="00A72C8E">
      <w:pPr>
        <w:spacing w:line="276" w:lineRule="auto"/>
        <w:rPr>
          <w:rFonts w:ascii="Calibri" w:hAnsi="Calibri"/>
        </w:rPr>
      </w:pPr>
      <w:r w:rsidRPr="00A72C8E">
        <w:rPr>
          <w:rFonts w:ascii="Calibri" w:hAnsi="Calibri"/>
        </w:rPr>
        <w:t xml:space="preserve">Our church has a great vision. We've had some seasons where we've grown a lot. We've had some seasons where we've grown less. But God has a great vision for this church. </w:t>
      </w:r>
    </w:p>
    <w:p w14:paraId="76359034" w14:textId="77777777" w:rsidR="00A72C8E" w:rsidRPr="00A72C8E" w:rsidRDefault="00A72C8E" w:rsidP="00A72C8E">
      <w:pPr>
        <w:spacing w:line="276" w:lineRule="auto"/>
        <w:rPr>
          <w:rFonts w:ascii="Calibri" w:hAnsi="Calibri"/>
        </w:rPr>
      </w:pPr>
    </w:p>
    <w:p w14:paraId="7FEA08CF" w14:textId="77777777" w:rsidR="00A72C8E" w:rsidRPr="00A72C8E" w:rsidRDefault="00A72C8E" w:rsidP="00A72C8E">
      <w:pPr>
        <w:spacing w:line="276" w:lineRule="auto"/>
        <w:rPr>
          <w:rFonts w:ascii="Calibri" w:hAnsi="Calibri"/>
        </w:rPr>
      </w:pPr>
      <w:r w:rsidRPr="00A72C8E">
        <w:rPr>
          <w:rFonts w:ascii="Calibri" w:hAnsi="Calibri"/>
        </w:rPr>
        <w:t xml:space="preserve">I want you to look around this morning. We have some empty seats today. I know we had a big snowstorm. You guys are like the snow people that are here, which I love. I know you're here today because you're hungry for God. You want God to do something in your life. I commend you on that. But we’ve got a lot of work to do as a church because there are a lot of hurting people in our community. </w:t>
      </w:r>
    </w:p>
    <w:p w14:paraId="5060D905" w14:textId="77777777" w:rsidR="00A72C8E" w:rsidRPr="00A72C8E" w:rsidRDefault="00A72C8E" w:rsidP="00A72C8E">
      <w:pPr>
        <w:spacing w:line="276" w:lineRule="auto"/>
        <w:rPr>
          <w:rFonts w:ascii="Calibri" w:hAnsi="Calibri"/>
        </w:rPr>
      </w:pPr>
    </w:p>
    <w:p w14:paraId="2E727D58" w14:textId="3F3A3675" w:rsidR="00A72C8E" w:rsidRPr="00A72C8E" w:rsidRDefault="00A72C8E" w:rsidP="00A72C8E">
      <w:pPr>
        <w:spacing w:line="276" w:lineRule="auto"/>
        <w:rPr>
          <w:rFonts w:ascii="Calibri" w:hAnsi="Calibri"/>
        </w:rPr>
      </w:pPr>
      <w:r w:rsidRPr="00A72C8E">
        <w:rPr>
          <w:rFonts w:ascii="Calibri" w:hAnsi="Calibri"/>
        </w:rPr>
        <w:t>How many of you know somebody who really needs the Lord that you work with, or a neighbor, or a family member, or something like that? Most of us. There</w:t>
      </w:r>
      <w:r w:rsidR="00E8465E">
        <w:rPr>
          <w:rFonts w:ascii="Calibri" w:hAnsi="Calibri"/>
        </w:rPr>
        <w:t xml:space="preserve"> are</w:t>
      </w:r>
      <w:r w:rsidRPr="00A72C8E">
        <w:rPr>
          <w:rFonts w:ascii="Calibri" w:hAnsi="Calibri"/>
        </w:rPr>
        <w:t xml:space="preserve"> a bunch of people. That's why the work of God is not finished. That's why Edge Church needs to grow. That's why we need to fill these seats because people are hurting. </w:t>
      </w:r>
    </w:p>
    <w:p w14:paraId="793F5B5A" w14:textId="77777777" w:rsidR="00A72C8E" w:rsidRPr="00A72C8E" w:rsidRDefault="00A72C8E" w:rsidP="00A72C8E">
      <w:pPr>
        <w:spacing w:line="276" w:lineRule="auto"/>
        <w:rPr>
          <w:rFonts w:ascii="Calibri" w:hAnsi="Calibri"/>
        </w:rPr>
      </w:pPr>
    </w:p>
    <w:p w14:paraId="0EA0895A" w14:textId="77777777" w:rsidR="00A72C8E" w:rsidRPr="00A72C8E" w:rsidRDefault="00A72C8E" w:rsidP="00A72C8E">
      <w:pPr>
        <w:spacing w:line="276" w:lineRule="auto"/>
        <w:rPr>
          <w:rFonts w:ascii="Calibri" w:hAnsi="Calibri"/>
        </w:rPr>
      </w:pPr>
      <w:r w:rsidRPr="00A72C8E">
        <w:rPr>
          <w:rFonts w:ascii="Calibri" w:hAnsi="Calibri"/>
        </w:rPr>
        <w:t>Our mission is to share the life-changing grace of Jesus Christ with every person that we possibly can. Let's walk in the vision. Let's do everything we can to compel people to come and to hear the greatest, most powerful message of all. The message of Jesus Christ – His death, His resurrection.</w:t>
      </w:r>
    </w:p>
    <w:p w14:paraId="3FC20CB3" w14:textId="77777777" w:rsidR="00A72C8E" w:rsidRPr="00A72C8E" w:rsidRDefault="00A72C8E" w:rsidP="00A72C8E">
      <w:pPr>
        <w:spacing w:line="276" w:lineRule="auto"/>
        <w:rPr>
          <w:rFonts w:ascii="Calibri" w:hAnsi="Calibri"/>
        </w:rPr>
      </w:pPr>
    </w:p>
    <w:p w14:paraId="126E020D" w14:textId="77777777" w:rsidR="00A72C8E" w:rsidRPr="00A72C8E" w:rsidRDefault="00A72C8E" w:rsidP="00A72C8E">
      <w:pPr>
        <w:spacing w:line="276" w:lineRule="auto"/>
        <w:rPr>
          <w:rFonts w:ascii="Calibri" w:hAnsi="Calibri"/>
        </w:rPr>
      </w:pPr>
      <w:r w:rsidRPr="00A72C8E">
        <w:rPr>
          <w:rFonts w:ascii="Calibri" w:hAnsi="Calibri"/>
        </w:rPr>
        <w:t>Greatness started in a manger. But the redemptive plan of God did not come to fruition until Jesus had grown up. Then He died on a cross and He rose from the grave. Great things started small there in that little infant’s life that was breathed into existence in a manger. Wow. Before Jesus was crucified, He was born. Great things start small.</w:t>
      </w:r>
    </w:p>
    <w:p w14:paraId="21516A17" w14:textId="77777777" w:rsidR="00A72C8E" w:rsidRPr="00A72C8E" w:rsidRDefault="00A72C8E" w:rsidP="00A72C8E">
      <w:pPr>
        <w:spacing w:line="276" w:lineRule="auto"/>
        <w:rPr>
          <w:rFonts w:ascii="Calibri" w:hAnsi="Calibri"/>
        </w:rPr>
      </w:pPr>
    </w:p>
    <w:p w14:paraId="4B5FC521" w14:textId="77777777" w:rsidR="00A72C8E" w:rsidRPr="00A72C8E" w:rsidRDefault="00A72C8E" w:rsidP="00A72C8E">
      <w:pPr>
        <w:spacing w:line="276" w:lineRule="auto"/>
        <w:rPr>
          <w:rFonts w:ascii="Calibri" w:hAnsi="Calibri"/>
        </w:rPr>
      </w:pPr>
      <w:r w:rsidRPr="00A72C8E">
        <w:rPr>
          <w:rFonts w:ascii="Calibri" w:hAnsi="Calibri"/>
        </w:rPr>
        <w:t>We should be encouraged. We've got God on our side with a vision.</w:t>
      </w:r>
    </w:p>
    <w:p w14:paraId="341A557C" w14:textId="77777777" w:rsidR="00A72C8E" w:rsidRPr="00A72C8E" w:rsidRDefault="00A72C8E" w:rsidP="00A72C8E">
      <w:pPr>
        <w:spacing w:line="276" w:lineRule="auto"/>
        <w:rPr>
          <w:rFonts w:ascii="Calibri" w:hAnsi="Calibri"/>
        </w:rPr>
      </w:pPr>
    </w:p>
    <w:p w14:paraId="714E4F5C" w14:textId="77777777" w:rsidR="00A72C8E" w:rsidRPr="00A72C8E" w:rsidRDefault="00A72C8E" w:rsidP="00A72C8E">
      <w:pPr>
        <w:spacing w:line="276" w:lineRule="auto"/>
        <w:rPr>
          <w:rFonts w:ascii="Calibri" w:hAnsi="Calibri"/>
        </w:rPr>
      </w:pPr>
      <w:r w:rsidRPr="00A72C8E">
        <w:rPr>
          <w:rFonts w:ascii="Calibri" w:hAnsi="Calibri"/>
        </w:rPr>
        <w:t>“Some trust in chariots, some in horses; but we trust in the name of the Lord our God” (Psalm 20:7).</w:t>
      </w:r>
    </w:p>
    <w:p w14:paraId="64476A0A" w14:textId="77777777" w:rsidR="00A72C8E" w:rsidRPr="00A72C8E" w:rsidRDefault="00A72C8E" w:rsidP="00A72C8E">
      <w:pPr>
        <w:spacing w:line="276" w:lineRule="auto"/>
        <w:rPr>
          <w:rFonts w:ascii="Calibri" w:hAnsi="Calibri"/>
        </w:rPr>
      </w:pPr>
    </w:p>
    <w:p w14:paraId="22BBF7F2" w14:textId="77777777" w:rsidR="00A72C8E" w:rsidRPr="00A72C8E" w:rsidRDefault="00A72C8E" w:rsidP="00A72C8E">
      <w:pPr>
        <w:spacing w:line="276" w:lineRule="auto"/>
        <w:rPr>
          <w:rFonts w:ascii="Calibri" w:hAnsi="Calibri"/>
        </w:rPr>
      </w:pPr>
      <w:r w:rsidRPr="00A72C8E">
        <w:rPr>
          <w:rFonts w:ascii="Calibri" w:hAnsi="Calibri"/>
        </w:rPr>
        <w:t xml:space="preserve">God says, “I will start. I will finish.” Don't be discouraged by the small. </w:t>
      </w:r>
    </w:p>
    <w:p w14:paraId="2023D17D" w14:textId="77777777" w:rsidR="00A72C8E" w:rsidRPr="00A72C8E" w:rsidRDefault="00A72C8E" w:rsidP="00A72C8E">
      <w:pPr>
        <w:spacing w:line="276" w:lineRule="auto"/>
        <w:rPr>
          <w:rFonts w:ascii="Calibri" w:hAnsi="Calibri"/>
        </w:rPr>
      </w:pPr>
    </w:p>
    <w:p w14:paraId="5FB807D9" w14:textId="77777777" w:rsidR="00E8465E" w:rsidRDefault="00A72C8E" w:rsidP="00A72C8E">
      <w:pPr>
        <w:spacing w:line="276" w:lineRule="auto"/>
        <w:rPr>
          <w:rFonts w:ascii="Calibri" w:hAnsi="Calibri"/>
        </w:rPr>
      </w:pPr>
      <w:r w:rsidRPr="00A72C8E">
        <w:rPr>
          <w:rFonts w:ascii="Calibri" w:hAnsi="Calibri"/>
        </w:rPr>
        <w:t xml:space="preserve">I want to talk to somebody today who's in the small. Maybe you're starting a new business or a new relationship. It's small. </w:t>
      </w:r>
    </w:p>
    <w:p w14:paraId="7512F395" w14:textId="77777777" w:rsidR="00E8465E" w:rsidRDefault="00E8465E" w:rsidP="00A72C8E">
      <w:pPr>
        <w:spacing w:line="276" w:lineRule="auto"/>
        <w:rPr>
          <w:rFonts w:ascii="Calibri" w:hAnsi="Calibri"/>
        </w:rPr>
      </w:pPr>
    </w:p>
    <w:p w14:paraId="19286255" w14:textId="780968B6" w:rsidR="00A72C8E" w:rsidRPr="00A72C8E" w:rsidRDefault="00A72C8E" w:rsidP="00A72C8E">
      <w:pPr>
        <w:spacing w:line="276" w:lineRule="auto"/>
        <w:rPr>
          <w:rFonts w:ascii="Calibri" w:hAnsi="Calibri"/>
        </w:rPr>
      </w:pPr>
      <w:r w:rsidRPr="00A72C8E">
        <w:rPr>
          <w:rFonts w:ascii="Calibri" w:hAnsi="Calibri"/>
        </w:rPr>
        <w:t>When we were starting Edge Church, I was spending all this time in prayer and Bible study</w:t>
      </w:r>
      <w:r w:rsidR="00E8465E">
        <w:rPr>
          <w:rFonts w:ascii="Calibri" w:hAnsi="Calibri"/>
        </w:rPr>
        <w:t>. I was</w:t>
      </w:r>
      <w:r w:rsidRPr="00A72C8E">
        <w:rPr>
          <w:rFonts w:ascii="Calibri" w:hAnsi="Calibri"/>
        </w:rPr>
        <w:t xml:space="preserve"> getting so amped up about the vision. I was going out every evening knocking on doors, introducing myself. Again, I was so inspired. I was so motivated by what I think God wants to do. I was like, “We're building the temple of Zerubbabel.” I was thinking this. The response of people…it was tough. People were like, “You’re going to do what?” The Christian people were some of the most critical. “You're meeting where</w:t>
      </w:r>
      <w:r w:rsidR="00E8465E">
        <w:rPr>
          <w:rFonts w:ascii="Calibri" w:hAnsi="Calibri"/>
        </w:rPr>
        <w:t>? I</w:t>
      </w:r>
      <w:r w:rsidRPr="00A72C8E">
        <w:rPr>
          <w:rFonts w:ascii="Calibri" w:hAnsi="Calibri"/>
        </w:rPr>
        <w:t xml:space="preserve">n your living room? You stick the kids in the basement? What kind of church is that? You must be some kind of cult group. </w:t>
      </w:r>
      <w:r w:rsidR="00E8465E">
        <w:rPr>
          <w:rFonts w:ascii="Calibri" w:hAnsi="Calibri"/>
        </w:rPr>
        <w:t>W</w:t>
      </w:r>
      <w:r w:rsidRPr="00A72C8E">
        <w:rPr>
          <w:rFonts w:ascii="Calibri" w:hAnsi="Calibri"/>
        </w:rPr>
        <w:t xml:space="preserve">eirdos. Where's your church building?” We don't have one yet. We haven't gotten that far. </w:t>
      </w:r>
    </w:p>
    <w:p w14:paraId="3D511A04" w14:textId="77777777" w:rsidR="00A72C8E" w:rsidRPr="00A72C8E" w:rsidRDefault="00A72C8E" w:rsidP="00A72C8E">
      <w:pPr>
        <w:spacing w:line="276" w:lineRule="auto"/>
        <w:rPr>
          <w:rFonts w:ascii="Calibri" w:hAnsi="Calibri"/>
        </w:rPr>
      </w:pPr>
    </w:p>
    <w:p w14:paraId="6B5FDBB3" w14:textId="1C03172A" w:rsidR="00A72C8E" w:rsidRPr="00A72C8E" w:rsidRDefault="00A72C8E" w:rsidP="00A72C8E">
      <w:pPr>
        <w:spacing w:line="276" w:lineRule="auto"/>
        <w:rPr>
          <w:rFonts w:ascii="Calibri" w:hAnsi="Calibri"/>
        </w:rPr>
      </w:pPr>
      <w:r w:rsidRPr="00A72C8E">
        <w:rPr>
          <w:rFonts w:ascii="Calibri" w:hAnsi="Calibri"/>
        </w:rPr>
        <w:t xml:space="preserve">It's a lot easier to invite people to church today than it was back in the day. When I tell people Edge Church, they’re like, “Oh, the big teal roof next to King Soopers on Smoky Hill Road.” I'm like, “That's us.” They're like, “I know exactly where. That's easy.” You don't even know the people I was trying to invite when we were meeting in my living room or meeting at the school. “You meet at a school? What do you guys do?” All that. </w:t>
      </w:r>
    </w:p>
    <w:p w14:paraId="577C5078" w14:textId="77777777" w:rsidR="00A72C8E" w:rsidRPr="00A72C8E" w:rsidRDefault="00A72C8E" w:rsidP="00A72C8E">
      <w:pPr>
        <w:spacing w:line="276" w:lineRule="auto"/>
        <w:rPr>
          <w:rFonts w:ascii="Calibri" w:hAnsi="Calibri"/>
        </w:rPr>
      </w:pPr>
    </w:p>
    <w:p w14:paraId="572801E8" w14:textId="77777777" w:rsidR="00A72C8E" w:rsidRPr="00A72C8E" w:rsidRDefault="00A72C8E" w:rsidP="00A72C8E">
      <w:pPr>
        <w:spacing w:line="276" w:lineRule="auto"/>
        <w:rPr>
          <w:rFonts w:ascii="Calibri" w:hAnsi="Calibri"/>
        </w:rPr>
      </w:pPr>
      <w:r w:rsidRPr="00A72C8E">
        <w:rPr>
          <w:rFonts w:ascii="Calibri" w:hAnsi="Calibri"/>
        </w:rPr>
        <w:t>Don’t despise the day of small.</w:t>
      </w:r>
    </w:p>
    <w:p w14:paraId="34DDF3DA" w14:textId="77777777" w:rsidR="00A72C8E" w:rsidRPr="00A72C8E" w:rsidRDefault="00A72C8E" w:rsidP="00A72C8E">
      <w:pPr>
        <w:spacing w:line="276" w:lineRule="auto"/>
        <w:rPr>
          <w:rFonts w:ascii="Calibri" w:hAnsi="Calibri"/>
        </w:rPr>
      </w:pPr>
    </w:p>
    <w:p w14:paraId="41E0D27A" w14:textId="7E341D3F" w:rsidR="00A72C8E" w:rsidRPr="00A72C8E" w:rsidRDefault="00A72C8E" w:rsidP="00A72C8E">
      <w:pPr>
        <w:spacing w:line="276" w:lineRule="auto"/>
        <w:rPr>
          <w:rFonts w:ascii="Calibri" w:hAnsi="Calibri"/>
        </w:rPr>
      </w:pPr>
      <w:r w:rsidRPr="00A72C8E">
        <w:rPr>
          <w:rFonts w:ascii="Calibri" w:hAnsi="Calibri"/>
        </w:rPr>
        <w:t>Today, in many regards, we're still in a small stage. But we're not going to stay here because we have a great vision. God grows what belongs to Him. We're still just getting started</w:t>
      </w:r>
      <w:r w:rsidR="00E8465E">
        <w:rPr>
          <w:rFonts w:ascii="Calibri" w:hAnsi="Calibri"/>
        </w:rPr>
        <w:t>.</w:t>
      </w:r>
      <w:r w:rsidRPr="00A72C8E">
        <w:rPr>
          <w:rFonts w:ascii="Calibri" w:hAnsi="Calibri"/>
        </w:rPr>
        <w:t xml:space="preserve"> We're still on the warm-up laps of all that God wants to do.</w:t>
      </w:r>
    </w:p>
    <w:p w14:paraId="68F77BD1" w14:textId="77777777" w:rsidR="00A72C8E" w:rsidRPr="00A72C8E" w:rsidRDefault="00A72C8E" w:rsidP="00A72C8E">
      <w:pPr>
        <w:spacing w:line="276" w:lineRule="auto"/>
        <w:rPr>
          <w:rFonts w:ascii="Calibri" w:hAnsi="Calibri"/>
        </w:rPr>
      </w:pPr>
    </w:p>
    <w:p w14:paraId="7955F789" w14:textId="77777777" w:rsidR="00A72C8E" w:rsidRPr="00A72C8E" w:rsidRDefault="00A72C8E" w:rsidP="00A72C8E">
      <w:pPr>
        <w:spacing w:line="276" w:lineRule="auto"/>
        <w:rPr>
          <w:rFonts w:ascii="Calibri" w:hAnsi="Calibri"/>
        </w:rPr>
      </w:pPr>
      <w:r w:rsidRPr="00A72C8E">
        <w:rPr>
          <w:rFonts w:ascii="Calibri" w:hAnsi="Calibri"/>
        </w:rPr>
        <w:t>But when you have a great vision from God, no matter what area of your life you're in, there's always a breaking point. There are different stages of a vision. There's a birth stage, there's a death stage. There's also a resurrection stage.</w:t>
      </w:r>
    </w:p>
    <w:p w14:paraId="72063136" w14:textId="77777777" w:rsidR="00A72C8E" w:rsidRPr="00A72C8E" w:rsidRDefault="00A72C8E" w:rsidP="00A72C8E">
      <w:pPr>
        <w:spacing w:line="276" w:lineRule="auto"/>
        <w:rPr>
          <w:rFonts w:ascii="Calibri" w:hAnsi="Calibri"/>
        </w:rPr>
      </w:pPr>
    </w:p>
    <w:p w14:paraId="729ADAED" w14:textId="77777777" w:rsidR="00A72C8E" w:rsidRPr="00A72C8E" w:rsidRDefault="00A72C8E" w:rsidP="00A72C8E">
      <w:pPr>
        <w:spacing w:line="276" w:lineRule="auto"/>
        <w:rPr>
          <w:rFonts w:ascii="Calibri" w:hAnsi="Calibri"/>
        </w:rPr>
      </w:pPr>
      <w:r w:rsidRPr="00A72C8E">
        <w:rPr>
          <w:rFonts w:ascii="Calibri" w:hAnsi="Calibri"/>
        </w:rPr>
        <w:t xml:space="preserve">Sometimes it's in that death stage that we believe that everything is final. We think it's over, but God begins to resurrect new dreams and new visions from that death stage. We have to say, “God, did it.” “Not by power, but by my Spirit,” says the Lord. </w:t>
      </w:r>
    </w:p>
    <w:p w14:paraId="39CDAF1C" w14:textId="77777777" w:rsidR="00A72C8E" w:rsidRPr="00A72C8E" w:rsidRDefault="00A72C8E" w:rsidP="00A72C8E">
      <w:pPr>
        <w:spacing w:line="276" w:lineRule="auto"/>
        <w:rPr>
          <w:rFonts w:ascii="Calibri" w:hAnsi="Calibri"/>
        </w:rPr>
      </w:pPr>
    </w:p>
    <w:p w14:paraId="22C38623" w14:textId="3052E376" w:rsidR="00A72C8E" w:rsidRPr="00A72C8E" w:rsidRDefault="00A72C8E" w:rsidP="00A72C8E">
      <w:pPr>
        <w:spacing w:line="276" w:lineRule="auto"/>
        <w:rPr>
          <w:rFonts w:ascii="Calibri" w:hAnsi="Calibri"/>
        </w:rPr>
      </w:pPr>
      <w:r w:rsidRPr="00A72C8E">
        <w:rPr>
          <w:rFonts w:ascii="Calibri" w:hAnsi="Calibri"/>
        </w:rPr>
        <w:t>You may say, “I didn't know it was going to be so difficult, or I didn't know there were going to be so many challenges.” I've told myself that a few times. I didn't know people would criticize me so much. I didn't know it would be so expensive. I didn't know it would take so much time. All that's part of it. Just because the Spirit of God is with us doesn't mean that it's easy. But God grows great things</w:t>
      </w:r>
      <w:r w:rsidR="00E8465E">
        <w:rPr>
          <w:rFonts w:ascii="Calibri" w:hAnsi="Calibri"/>
        </w:rPr>
        <w:t>,</w:t>
      </w:r>
      <w:r w:rsidRPr="00A72C8E">
        <w:rPr>
          <w:rFonts w:ascii="Calibri" w:hAnsi="Calibri"/>
        </w:rPr>
        <w:t xml:space="preserve"> and great things start small.</w:t>
      </w:r>
    </w:p>
    <w:p w14:paraId="41FDB2B3" w14:textId="77777777" w:rsidR="00A72C8E" w:rsidRPr="00A72C8E" w:rsidRDefault="00A72C8E" w:rsidP="00A72C8E">
      <w:pPr>
        <w:spacing w:line="276" w:lineRule="auto"/>
        <w:rPr>
          <w:rFonts w:ascii="Calibri" w:hAnsi="Calibri"/>
        </w:rPr>
      </w:pPr>
    </w:p>
    <w:p w14:paraId="3CBD4988" w14:textId="77777777" w:rsidR="00A72C8E" w:rsidRPr="00A72C8E" w:rsidRDefault="00A72C8E" w:rsidP="00A72C8E">
      <w:pPr>
        <w:spacing w:line="276" w:lineRule="auto"/>
        <w:rPr>
          <w:rFonts w:ascii="Calibri" w:hAnsi="Calibri"/>
        </w:rPr>
      </w:pPr>
      <w:r w:rsidRPr="00A72C8E">
        <w:rPr>
          <w:rFonts w:ascii="Calibri" w:hAnsi="Calibri"/>
        </w:rPr>
        <w:t xml:space="preserve">What Zerubbabel began, he completed. Visions have stages. </w:t>
      </w:r>
    </w:p>
    <w:p w14:paraId="44BAAB57" w14:textId="77777777" w:rsidR="00A72C8E" w:rsidRPr="00A72C8E" w:rsidRDefault="00A72C8E" w:rsidP="00A72C8E">
      <w:pPr>
        <w:spacing w:line="276" w:lineRule="auto"/>
        <w:rPr>
          <w:rFonts w:ascii="Calibri" w:hAnsi="Calibri"/>
        </w:rPr>
      </w:pPr>
    </w:p>
    <w:p w14:paraId="484C06A4" w14:textId="77777777" w:rsidR="00A72C8E" w:rsidRPr="00A72C8E" w:rsidRDefault="00A72C8E" w:rsidP="00A72C8E">
      <w:pPr>
        <w:spacing w:line="276" w:lineRule="auto"/>
        <w:rPr>
          <w:rFonts w:ascii="Calibri" w:hAnsi="Calibri"/>
        </w:rPr>
      </w:pPr>
      <w:r w:rsidRPr="00A72C8E">
        <w:rPr>
          <w:rFonts w:ascii="Calibri" w:hAnsi="Calibri"/>
        </w:rPr>
        <w:t xml:space="preserve">We’re refocusing ourselves here at Edge Church on a new stage of reaching people. We meet in this building. </w:t>
      </w:r>
    </w:p>
    <w:p w14:paraId="27A799D8" w14:textId="77777777" w:rsidR="00A72C8E" w:rsidRPr="00A72C8E" w:rsidRDefault="00A72C8E" w:rsidP="00A72C8E">
      <w:pPr>
        <w:spacing w:line="276" w:lineRule="auto"/>
        <w:rPr>
          <w:rFonts w:ascii="Calibri" w:hAnsi="Calibri"/>
        </w:rPr>
      </w:pPr>
    </w:p>
    <w:p w14:paraId="63C5CC42" w14:textId="1B502372" w:rsidR="00A72C8E" w:rsidRPr="00A72C8E" w:rsidRDefault="00A72C8E" w:rsidP="00A72C8E">
      <w:pPr>
        <w:spacing w:line="276" w:lineRule="auto"/>
        <w:rPr>
          <w:rFonts w:ascii="Calibri" w:hAnsi="Calibri"/>
        </w:rPr>
      </w:pPr>
      <w:r w:rsidRPr="00A72C8E">
        <w:rPr>
          <w:rFonts w:ascii="Calibri" w:hAnsi="Calibri"/>
        </w:rPr>
        <w:t>Some of you know that shortly after Gena and I moved into our home, a pastor friend of mine called me and he said, “Ryan, I found your church building.” I was like, “</w:t>
      </w:r>
      <w:r w:rsidR="00E8465E">
        <w:rPr>
          <w:rFonts w:ascii="Calibri" w:hAnsi="Calibri"/>
        </w:rPr>
        <w:t>A</w:t>
      </w:r>
      <w:r w:rsidRPr="00A72C8E">
        <w:rPr>
          <w:rFonts w:ascii="Calibri" w:hAnsi="Calibri"/>
        </w:rPr>
        <w:t xml:space="preserve">wesome.” This </w:t>
      </w:r>
      <w:r w:rsidR="00E8465E">
        <w:rPr>
          <w:rFonts w:ascii="Calibri" w:hAnsi="Calibri"/>
        </w:rPr>
        <w:t>wa</w:t>
      </w:r>
      <w:r w:rsidRPr="00A72C8E">
        <w:rPr>
          <w:rFonts w:ascii="Calibri" w:hAnsi="Calibri"/>
        </w:rPr>
        <w:t>s on the heels of all my conversations with the people like, “You’re meeting in your basement,” and all that. I</w:t>
      </w:r>
      <w:r w:rsidR="00E8465E">
        <w:rPr>
          <w:rFonts w:ascii="Calibri" w:hAnsi="Calibri"/>
        </w:rPr>
        <w:t xml:space="preserve"> was</w:t>
      </w:r>
      <w:r w:rsidRPr="00A72C8E">
        <w:rPr>
          <w:rFonts w:ascii="Calibri" w:hAnsi="Calibri"/>
        </w:rPr>
        <w:t xml:space="preserve"> like, “Ooh, a church building. That sounds great.” Guess what? In 2008, he brought me to this very place. We were standing in this room and he said, “Ryan, this is your church. Do you think you could raise the money for it?” I </w:t>
      </w:r>
      <w:r w:rsidR="00E8465E">
        <w:rPr>
          <w:rFonts w:ascii="Calibri" w:hAnsi="Calibri"/>
        </w:rPr>
        <w:t>asked,</w:t>
      </w:r>
      <w:r w:rsidRPr="00A72C8E">
        <w:rPr>
          <w:rFonts w:ascii="Calibri" w:hAnsi="Calibri"/>
        </w:rPr>
        <w:t xml:space="preserve"> “What’s the sticker price?” He told me and I about fell over.</w:t>
      </w:r>
    </w:p>
    <w:p w14:paraId="3639E32F" w14:textId="77777777" w:rsidR="00A72C8E" w:rsidRPr="00A72C8E" w:rsidRDefault="00A72C8E" w:rsidP="00A72C8E">
      <w:pPr>
        <w:spacing w:line="276" w:lineRule="auto"/>
        <w:rPr>
          <w:rFonts w:ascii="Calibri" w:hAnsi="Calibri"/>
        </w:rPr>
      </w:pPr>
    </w:p>
    <w:p w14:paraId="65CD486E" w14:textId="3B4406E6" w:rsidR="00A72C8E" w:rsidRPr="00A72C8E" w:rsidRDefault="00A72C8E" w:rsidP="00A72C8E">
      <w:pPr>
        <w:spacing w:line="276" w:lineRule="auto"/>
        <w:rPr>
          <w:rFonts w:ascii="Calibri" w:hAnsi="Calibri"/>
        </w:rPr>
      </w:pPr>
      <w:r w:rsidRPr="00A72C8E">
        <w:rPr>
          <w:rFonts w:ascii="Calibri" w:hAnsi="Calibri"/>
        </w:rPr>
        <w:t>We had two members, Gena and I. Just two. Our favorite verse is “where two or more are gathered.” Two people. I was totally overwhelmed. I knew this was a great place. I was overwhelmed. I knew if we had this building</w:t>
      </w:r>
      <w:r w:rsidR="00E8465E">
        <w:rPr>
          <w:rFonts w:ascii="Calibri" w:hAnsi="Calibri"/>
        </w:rPr>
        <w:t xml:space="preserve"> </w:t>
      </w:r>
      <w:r w:rsidRPr="00A72C8E">
        <w:rPr>
          <w:rFonts w:ascii="Calibri" w:hAnsi="Calibri"/>
        </w:rPr>
        <w:t>we would do great things for God. But how do we get there?</w:t>
      </w:r>
    </w:p>
    <w:p w14:paraId="0F60934F" w14:textId="77777777" w:rsidR="00A72C8E" w:rsidRPr="00A72C8E" w:rsidRDefault="00A72C8E" w:rsidP="00A72C8E">
      <w:pPr>
        <w:spacing w:line="276" w:lineRule="auto"/>
        <w:rPr>
          <w:rFonts w:ascii="Calibri" w:hAnsi="Calibri"/>
        </w:rPr>
      </w:pPr>
    </w:p>
    <w:p w14:paraId="06FFEE08" w14:textId="77777777" w:rsidR="00A72C8E" w:rsidRPr="00A72C8E" w:rsidRDefault="00A72C8E" w:rsidP="00A72C8E">
      <w:pPr>
        <w:spacing w:line="276" w:lineRule="auto"/>
        <w:rPr>
          <w:rFonts w:ascii="Calibri" w:hAnsi="Calibri"/>
        </w:rPr>
      </w:pPr>
      <w:r w:rsidRPr="00A72C8E">
        <w:rPr>
          <w:rFonts w:ascii="Calibri" w:hAnsi="Calibri"/>
        </w:rPr>
        <w:t>It was just part of God's plan. It was like a prophetic word in my spirit.</w:t>
      </w:r>
    </w:p>
    <w:p w14:paraId="235B6274" w14:textId="77777777" w:rsidR="00A72C8E" w:rsidRPr="00A72C8E" w:rsidRDefault="00A72C8E" w:rsidP="00A72C8E">
      <w:pPr>
        <w:spacing w:line="276" w:lineRule="auto"/>
        <w:rPr>
          <w:rFonts w:ascii="Calibri" w:hAnsi="Calibri"/>
        </w:rPr>
      </w:pPr>
    </w:p>
    <w:p w14:paraId="03DCC2CD" w14:textId="3BC98A8F" w:rsidR="00A72C8E" w:rsidRPr="00A72C8E" w:rsidRDefault="00A72C8E" w:rsidP="00A72C8E">
      <w:pPr>
        <w:spacing w:line="276" w:lineRule="auto"/>
        <w:rPr>
          <w:rFonts w:ascii="Calibri" w:hAnsi="Calibri"/>
        </w:rPr>
      </w:pPr>
      <w:r w:rsidRPr="00A72C8E">
        <w:rPr>
          <w:rFonts w:ascii="Calibri" w:hAnsi="Calibri"/>
        </w:rPr>
        <w:t xml:space="preserve">Several years later, through the turn of some very unusual circumstances, we moved into this building. It just took a little while to get here. God has been leading us. God has been with us. God has been blessing us. God has been providing for us. </w:t>
      </w:r>
    </w:p>
    <w:p w14:paraId="4729F0F6" w14:textId="77777777" w:rsidR="00A72C8E" w:rsidRPr="00A72C8E" w:rsidRDefault="00A72C8E" w:rsidP="00A72C8E">
      <w:pPr>
        <w:spacing w:line="276" w:lineRule="auto"/>
        <w:rPr>
          <w:rFonts w:ascii="Calibri" w:hAnsi="Calibri"/>
        </w:rPr>
      </w:pPr>
    </w:p>
    <w:p w14:paraId="2F0DF9F1" w14:textId="77777777" w:rsidR="00A72C8E" w:rsidRPr="00A72C8E" w:rsidRDefault="00A72C8E" w:rsidP="00A72C8E">
      <w:pPr>
        <w:spacing w:line="276" w:lineRule="auto"/>
        <w:rPr>
          <w:rFonts w:ascii="Calibri" w:hAnsi="Calibri"/>
        </w:rPr>
      </w:pPr>
      <w:r w:rsidRPr="00A72C8E">
        <w:rPr>
          <w:rFonts w:ascii="Calibri" w:hAnsi="Calibri"/>
        </w:rPr>
        <w:t>We need to step forward into the vision and finish what God has said.</w:t>
      </w:r>
    </w:p>
    <w:p w14:paraId="463A4D98" w14:textId="77777777" w:rsidR="00A72C8E" w:rsidRPr="00A72C8E" w:rsidRDefault="00A72C8E" w:rsidP="00A72C8E">
      <w:pPr>
        <w:spacing w:line="276" w:lineRule="auto"/>
        <w:rPr>
          <w:rFonts w:ascii="Calibri" w:hAnsi="Calibri"/>
        </w:rPr>
      </w:pPr>
    </w:p>
    <w:p w14:paraId="45BF9F27" w14:textId="77777777" w:rsidR="00A72C8E" w:rsidRPr="00A72C8E" w:rsidRDefault="00A72C8E" w:rsidP="00A72C8E">
      <w:pPr>
        <w:spacing w:line="276" w:lineRule="auto"/>
        <w:rPr>
          <w:rFonts w:ascii="Calibri" w:hAnsi="Calibri"/>
        </w:rPr>
      </w:pPr>
      <w:r w:rsidRPr="00A72C8E">
        <w:rPr>
          <w:rFonts w:ascii="Calibri" w:hAnsi="Calibri"/>
        </w:rPr>
        <w:t xml:space="preserve">Here are a couple of practical things that I want us to do as a local church. </w:t>
      </w:r>
    </w:p>
    <w:p w14:paraId="63497A53" w14:textId="77777777" w:rsidR="00A72C8E" w:rsidRPr="00A72C8E" w:rsidRDefault="00A72C8E" w:rsidP="00A72C8E">
      <w:pPr>
        <w:spacing w:line="276" w:lineRule="auto"/>
        <w:rPr>
          <w:rFonts w:ascii="Calibri" w:hAnsi="Calibri"/>
        </w:rPr>
      </w:pPr>
    </w:p>
    <w:p w14:paraId="14E6B638" w14:textId="3DD56418" w:rsidR="00A72C8E" w:rsidRPr="00A72C8E" w:rsidRDefault="00A72C8E" w:rsidP="00A72C8E">
      <w:pPr>
        <w:spacing w:line="276" w:lineRule="auto"/>
        <w:rPr>
          <w:rFonts w:ascii="Calibri" w:hAnsi="Calibri"/>
        </w:rPr>
      </w:pPr>
      <w:r w:rsidRPr="00A72C8E">
        <w:rPr>
          <w:rFonts w:ascii="Calibri" w:hAnsi="Calibri"/>
        </w:rPr>
        <w:t>I want us to have a day of prayer and fasting on Monday, February 12</w:t>
      </w:r>
      <w:r w:rsidRPr="00A72C8E">
        <w:rPr>
          <w:rFonts w:ascii="Calibri" w:hAnsi="Calibri"/>
          <w:vertAlign w:val="superscript"/>
        </w:rPr>
        <w:t>th</w:t>
      </w:r>
      <w:r w:rsidRPr="00A72C8E">
        <w:rPr>
          <w:rFonts w:ascii="Calibri" w:hAnsi="Calibri"/>
        </w:rPr>
        <w:t xml:space="preserve">. I want to challenge every person that would like to participate with us to pray for our church, </w:t>
      </w:r>
      <w:proofErr w:type="spellStart"/>
      <w:r w:rsidRPr="00A72C8E">
        <w:rPr>
          <w:rFonts w:ascii="Calibri" w:hAnsi="Calibri"/>
        </w:rPr>
        <w:t>to</w:t>
      </w:r>
      <w:proofErr w:type="spellEnd"/>
      <w:r w:rsidRPr="00A72C8E">
        <w:rPr>
          <w:rFonts w:ascii="Calibri" w:hAnsi="Calibri"/>
        </w:rPr>
        <w:t xml:space="preserve"> fast and pray. I'm going to be giving you some more instruction about how we're going to do that. </w:t>
      </w:r>
    </w:p>
    <w:p w14:paraId="71E943AE" w14:textId="77777777" w:rsidR="00A72C8E" w:rsidRPr="00A72C8E" w:rsidRDefault="00A72C8E" w:rsidP="00A72C8E">
      <w:pPr>
        <w:spacing w:line="276" w:lineRule="auto"/>
        <w:rPr>
          <w:rFonts w:ascii="Calibri" w:hAnsi="Calibri"/>
        </w:rPr>
      </w:pPr>
    </w:p>
    <w:p w14:paraId="58062E15" w14:textId="3E6DC5E2" w:rsidR="00A72C8E" w:rsidRPr="00A72C8E" w:rsidRDefault="00A72C8E" w:rsidP="00A72C8E">
      <w:pPr>
        <w:spacing w:line="276" w:lineRule="auto"/>
        <w:rPr>
          <w:rFonts w:ascii="Calibri" w:hAnsi="Calibri"/>
        </w:rPr>
      </w:pPr>
      <w:r w:rsidRPr="00A72C8E">
        <w:rPr>
          <w:rFonts w:ascii="Calibri" w:hAnsi="Calibri"/>
        </w:rPr>
        <w:t xml:space="preserve">Second of all, to fulfill the vision, we want to have every member and regular attender serving in the church. </w:t>
      </w:r>
      <w:proofErr w:type="spellStart"/>
      <w:r w:rsidRPr="00A72C8E">
        <w:rPr>
          <w:rFonts w:ascii="Calibri" w:hAnsi="Calibri"/>
        </w:rPr>
        <w:t>Every one</w:t>
      </w:r>
      <w:proofErr w:type="spellEnd"/>
      <w:r w:rsidRPr="00A72C8E">
        <w:rPr>
          <w:rFonts w:ascii="Calibri" w:hAnsi="Calibri"/>
        </w:rPr>
        <w:t xml:space="preserve">. We also want to have every member or regular attender bringing and giving in the church. Because when we do those things, it propels the vision forward. </w:t>
      </w:r>
    </w:p>
    <w:p w14:paraId="0022CA4D" w14:textId="77777777" w:rsidR="00A72C8E" w:rsidRPr="00A72C8E" w:rsidRDefault="00A72C8E" w:rsidP="00A72C8E">
      <w:pPr>
        <w:spacing w:line="276" w:lineRule="auto"/>
        <w:rPr>
          <w:rFonts w:ascii="Calibri" w:hAnsi="Calibri"/>
        </w:rPr>
      </w:pPr>
    </w:p>
    <w:p w14:paraId="51B7AA50" w14:textId="144D4ECA" w:rsidR="00A72C8E" w:rsidRPr="00A72C8E" w:rsidRDefault="00A72C8E" w:rsidP="00A72C8E">
      <w:pPr>
        <w:spacing w:line="276" w:lineRule="auto"/>
        <w:rPr>
          <w:rFonts w:ascii="Calibri" w:hAnsi="Calibri"/>
        </w:rPr>
      </w:pPr>
      <w:r w:rsidRPr="00A72C8E">
        <w:rPr>
          <w:rFonts w:ascii="Calibri" w:hAnsi="Calibri"/>
        </w:rPr>
        <w:t xml:space="preserve">Let's not be people that just stand around and gaze at the vision. “Oh, what would it be like? That's a great concept and idea.” Let's be people that do what Zerubbabel did. Let's clear the </w:t>
      </w:r>
      <w:r w:rsidRPr="00A72C8E">
        <w:rPr>
          <w:rFonts w:ascii="Calibri" w:hAnsi="Calibri"/>
        </w:rPr>
        <w:lastRenderedPageBreak/>
        <w:t>mound. Let's move the stones. Let's build the structure. Let's believe that we can do the things that other people think are impossible</w:t>
      </w:r>
      <w:r w:rsidR="00E8465E">
        <w:rPr>
          <w:rFonts w:ascii="Calibri" w:hAnsi="Calibri"/>
        </w:rPr>
        <w:t>,</w:t>
      </w:r>
      <w:r w:rsidRPr="00A72C8E">
        <w:rPr>
          <w:rFonts w:ascii="Calibri" w:hAnsi="Calibri"/>
        </w:rPr>
        <w:t xml:space="preserve"> but we know they're not impossible with God. “It’s not by power, it's not by might. It’s by His Spirit,” says the Lord. </w:t>
      </w:r>
    </w:p>
    <w:p w14:paraId="0E0D9DB4" w14:textId="77777777" w:rsidR="00A72C8E" w:rsidRPr="00A72C8E" w:rsidRDefault="00A72C8E" w:rsidP="00A72C8E">
      <w:pPr>
        <w:spacing w:line="276" w:lineRule="auto"/>
        <w:rPr>
          <w:rFonts w:ascii="Calibri" w:hAnsi="Calibri"/>
        </w:rPr>
      </w:pPr>
    </w:p>
    <w:p w14:paraId="3B67ADB3" w14:textId="77777777" w:rsidR="00A72C8E" w:rsidRPr="00A72C8E" w:rsidRDefault="00A72C8E" w:rsidP="00A72C8E">
      <w:pPr>
        <w:spacing w:line="276" w:lineRule="auto"/>
        <w:rPr>
          <w:rFonts w:ascii="Calibri" w:hAnsi="Calibri"/>
        </w:rPr>
      </w:pPr>
      <w:r w:rsidRPr="00A72C8E">
        <w:rPr>
          <w:rFonts w:ascii="Calibri" w:hAnsi="Calibri"/>
        </w:rPr>
        <w:t>Great things start small. We don't get discouraged by small things. We get encouraged because God grows the things that are small.</w:t>
      </w:r>
    </w:p>
    <w:p w14:paraId="137F856B" w14:textId="77777777" w:rsidR="00A72C8E" w:rsidRPr="00A72C8E" w:rsidRDefault="00A72C8E" w:rsidP="00A72C8E">
      <w:pPr>
        <w:spacing w:line="276" w:lineRule="auto"/>
        <w:rPr>
          <w:rFonts w:ascii="Calibri" w:hAnsi="Calibri"/>
        </w:rPr>
      </w:pPr>
    </w:p>
    <w:p w14:paraId="1E2E2819" w14:textId="77777777" w:rsidR="00A72C8E" w:rsidRPr="00A72C8E" w:rsidRDefault="00A72C8E" w:rsidP="00A72C8E">
      <w:pPr>
        <w:spacing w:line="276" w:lineRule="auto"/>
        <w:rPr>
          <w:rFonts w:ascii="Calibri" w:hAnsi="Calibri"/>
        </w:rPr>
      </w:pPr>
      <w:r w:rsidRPr="00A72C8E">
        <w:rPr>
          <w:rFonts w:ascii="Calibri" w:hAnsi="Calibri"/>
        </w:rPr>
        <w:t xml:space="preserve">God said Zerubbabel began this project, but He will complete it. </w:t>
      </w:r>
    </w:p>
    <w:p w14:paraId="6BC512D5" w14:textId="77777777" w:rsidR="00A72C8E" w:rsidRPr="00A72C8E" w:rsidRDefault="00A72C8E" w:rsidP="00A72C8E">
      <w:pPr>
        <w:spacing w:line="276" w:lineRule="auto"/>
        <w:rPr>
          <w:rFonts w:ascii="Calibri" w:hAnsi="Calibri"/>
        </w:rPr>
      </w:pPr>
    </w:p>
    <w:p w14:paraId="15F4AD05" w14:textId="4058A0A2" w:rsidR="00E8465E" w:rsidRDefault="00A72C8E" w:rsidP="00A72C8E">
      <w:pPr>
        <w:spacing w:line="276" w:lineRule="auto"/>
        <w:rPr>
          <w:rFonts w:ascii="Calibri" w:hAnsi="Calibri"/>
        </w:rPr>
      </w:pPr>
      <w:r w:rsidRPr="00A72C8E">
        <w:rPr>
          <w:rFonts w:ascii="Calibri" w:hAnsi="Calibri"/>
        </w:rPr>
        <w:t>Chuck Yeager was the WWII hero who was the very first person to break the sound barrier. In 1947, people were saying, “The sound barrier cannot be broken.” People were trying and when they would get up to a certain speed, the aircraft would shake. People would either quit and abort because they thought the thing was going to fall apart. Some planes actually did disintegrate and people died trying to break the sound barrier. In 1947, this WWII hero, Chuck Yeager</w:t>
      </w:r>
      <w:r w:rsidR="00E8465E">
        <w:rPr>
          <w:rFonts w:ascii="Calibri" w:hAnsi="Calibri"/>
        </w:rPr>
        <w:t>,</w:t>
      </w:r>
      <w:r w:rsidRPr="00A72C8E">
        <w:rPr>
          <w:rFonts w:ascii="Calibri" w:hAnsi="Calibri"/>
        </w:rPr>
        <w:t xml:space="preserve"> said, “I’m going to break the sound barrier.” </w:t>
      </w:r>
    </w:p>
    <w:p w14:paraId="66009B74" w14:textId="77777777" w:rsidR="00E8465E" w:rsidRDefault="00E8465E" w:rsidP="00A72C8E">
      <w:pPr>
        <w:spacing w:line="276" w:lineRule="auto"/>
        <w:rPr>
          <w:rFonts w:ascii="Calibri" w:hAnsi="Calibri"/>
        </w:rPr>
      </w:pPr>
    </w:p>
    <w:p w14:paraId="027067B9" w14:textId="669E67CA" w:rsidR="00A72C8E" w:rsidRPr="00A72C8E" w:rsidRDefault="00A72C8E" w:rsidP="00A72C8E">
      <w:pPr>
        <w:spacing w:line="276" w:lineRule="auto"/>
        <w:rPr>
          <w:rFonts w:ascii="Calibri" w:hAnsi="Calibri"/>
        </w:rPr>
      </w:pPr>
      <w:r w:rsidRPr="00A72C8E">
        <w:rPr>
          <w:rFonts w:ascii="Calibri" w:hAnsi="Calibri"/>
        </w:rPr>
        <w:t xml:space="preserve">Days before he was to do it, he broke two of his ribs in a horseback riding accident. People were saying, “Chuck, you shouldn't do this. You're injured. This is dangerous. Don’t go down that path.” He said, “I’m going to do it anyway.” </w:t>
      </w:r>
    </w:p>
    <w:p w14:paraId="2D47DEE1" w14:textId="77777777" w:rsidR="00A72C8E" w:rsidRPr="00A72C8E" w:rsidRDefault="00A72C8E" w:rsidP="00A72C8E">
      <w:pPr>
        <w:spacing w:line="276" w:lineRule="auto"/>
        <w:rPr>
          <w:rFonts w:ascii="Calibri" w:hAnsi="Calibri"/>
        </w:rPr>
      </w:pPr>
    </w:p>
    <w:p w14:paraId="393E19D5" w14:textId="10387766" w:rsidR="00A72C8E" w:rsidRPr="00A72C8E" w:rsidRDefault="00A72C8E" w:rsidP="00A72C8E">
      <w:pPr>
        <w:spacing w:line="276" w:lineRule="auto"/>
        <w:rPr>
          <w:rFonts w:ascii="Calibri" w:hAnsi="Calibri"/>
        </w:rPr>
      </w:pPr>
      <w:r w:rsidRPr="00A72C8E">
        <w:rPr>
          <w:rFonts w:ascii="Calibri" w:hAnsi="Calibri"/>
        </w:rPr>
        <w:t>He said when he reached 700 miles an hour, he thought the entire aircraft was going to implode. It was shaking</w:t>
      </w:r>
      <w:r w:rsidR="00E8465E">
        <w:rPr>
          <w:rFonts w:ascii="Calibri" w:hAnsi="Calibri"/>
        </w:rPr>
        <w:t>. I</w:t>
      </w:r>
      <w:r w:rsidRPr="00A72C8E">
        <w:rPr>
          <w:rFonts w:ascii="Calibri" w:hAnsi="Calibri"/>
        </w:rPr>
        <w:t>t was vibrating. It was just scary, freaky. But he kept going. Guess what happened? He broke the barrier. What everybody else said could not be done became a reality.</w:t>
      </w:r>
    </w:p>
    <w:p w14:paraId="1E71E4C9" w14:textId="77777777" w:rsidR="00A72C8E" w:rsidRPr="00A72C8E" w:rsidRDefault="00A72C8E" w:rsidP="00A72C8E">
      <w:pPr>
        <w:spacing w:line="276" w:lineRule="auto"/>
        <w:rPr>
          <w:rFonts w:ascii="Calibri" w:hAnsi="Calibri"/>
        </w:rPr>
      </w:pPr>
    </w:p>
    <w:p w14:paraId="1262B5C9" w14:textId="77777777" w:rsidR="00A72C8E" w:rsidRPr="00A72C8E" w:rsidRDefault="00A72C8E" w:rsidP="00A72C8E">
      <w:pPr>
        <w:spacing w:line="276" w:lineRule="auto"/>
        <w:rPr>
          <w:rFonts w:ascii="Calibri" w:hAnsi="Calibri"/>
        </w:rPr>
      </w:pPr>
      <w:r w:rsidRPr="00A72C8E">
        <w:rPr>
          <w:rFonts w:ascii="Calibri" w:hAnsi="Calibri"/>
        </w:rPr>
        <w:t xml:space="preserve">I wonder how many things in our lives we're believing cannot happen because somebody said so. In reality, we've been listening to the voice of everybody else, to the exclusion of the voice of God. </w:t>
      </w:r>
    </w:p>
    <w:p w14:paraId="6FE48D6C" w14:textId="77777777" w:rsidR="00A72C8E" w:rsidRPr="00A72C8E" w:rsidRDefault="00A72C8E" w:rsidP="00A72C8E">
      <w:pPr>
        <w:spacing w:line="276" w:lineRule="auto"/>
        <w:rPr>
          <w:rFonts w:ascii="Calibri" w:hAnsi="Calibri"/>
        </w:rPr>
      </w:pPr>
    </w:p>
    <w:p w14:paraId="2E126B49" w14:textId="77777777" w:rsidR="00A72C8E" w:rsidRPr="00A72C8E" w:rsidRDefault="00A72C8E" w:rsidP="00A72C8E">
      <w:pPr>
        <w:spacing w:line="276" w:lineRule="auto"/>
        <w:rPr>
          <w:rFonts w:ascii="Calibri" w:hAnsi="Calibri"/>
        </w:rPr>
      </w:pPr>
      <w:r w:rsidRPr="00A72C8E">
        <w:rPr>
          <w:rFonts w:ascii="Calibri" w:hAnsi="Calibri"/>
        </w:rPr>
        <w:t xml:space="preserve">We need a fresh vision. We need a fresh breakthrough. When everything starts to shake and fall apart, many times that's when you're about to break the barrier that no one else thought could be broken. Let's be barrier-breaking people who step forward with bold confidence and pursue that vision that God has put before us. </w:t>
      </w:r>
    </w:p>
    <w:p w14:paraId="13AA9D86" w14:textId="77777777" w:rsidR="00A72C8E" w:rsidRPr="00A72C8E" w:rsidRDefault="00A72C8E" w:rsidP="00A72C8E">
      <w:pPr>
        <w:spacing w:line="276" w:lineRule="auto"/>
        <w:rPr>
          <w:rFonts w:ascii="Calibri" w:hAnsi="Calibri"/>
        </w:rPr>
      </w:pPr>
    </w:p>
    <w:p w14:paraId="1369D488" w14:textId="77777777" w:rsidR="00A72C8E" w:rsidRPr="00A72C8E" w:rsidRDefault="00A72C8E" w:rsidP="00A72C8E">
      <w:pPr>
        <w:spacing w:line="276" w:lineRule="auto"/>
        <w:rPr>
          <w:rFonts w:ascii="Calibri" w:hAnsi="Calibri"/>
        </w:rPr>
      </w:pPr>
      <w:r w:rsidRPr="00A72C8E">
        <w:rPr>
          <w:rFonts w:ascii="Calibri" w:hAnsi="Calibri"/>
        </w:rPr>
        <w:br w:type="page"/>
      </w:r>
    </w:p>
    <w:p w14:paraId="5E0B1762" w14:textId="77777777" w:rsidR="00A72C8E" w:rsidRPr="00A72C8E" w:rsidRDefault="00A72C8E" w:rsidP="00A72C8E">
      <w:pPr>
        <w:spacing w:line="276" w:lineRule="auto"/>
        <w:rPr>
          <w:rFonts w:ascii="Calibri" w:hAnsi="Calibri"/>
          <w:b/>
          <w:bCs/>
          <w:sz w:val="28"/>
          <w:szCs w:val="28"/>
          <w:u w:val="single"/>
        </w:rPr>
      </w:pPr>
      <w:r w:rsidRPr="00A72C8E">
        <w:rPr>
          <w:rFonts w:ascii="Calibri" w:hAnsi="Calibri"/>
          <w:b/>
          <w:bCs/>
          <w:sz w:val="28"/>
          <w:szCs w:val="28"/>
          <w:u w:val="single"/>
        </w:rPr>
        <w:lastRenderedPageBreak/>
        <w:t>OUTLINE</w:t>
      </w:r>
    </w:p>
    <w:p w14:paraId="6A8CEA5C" w14:textId="77777777" w:rsidR="00A72C8E" w:rsidRPr="00A72C8E" w:rsidRDefault="00A72C8E" w:rsidP="00A72C8E">
      <w:pPr>
        <w:spacing w:line="276" w:lineRule="auto"/>
        <w:rPr>
          <w:rFonts w:ascii="Calibri" w:hAnsi="Calibri"/>
          <w:b/>
          <w:bCs/>
          <w:u w:val="single"/>
        </w:rPr>
      </w:pPr>
    </w:p>
    <w:p w14:paraId="3B07AA82" w14:textId="77777777" w:rsidR="00A72C8E" w:rsidRPr="00A72C8E" w:rsidRDefault="00A72C8E" w:rsidP="00A72C8E">
      <w:pPr>
        <w:spacing w:line="276" w:lineRule="auto"/>
        <w:rPr>
          <w:rFonts w:ascii="Calibri" w:hAnsi="Calibri"/>
        </w:rPr>
      </w:pPr>
      <w:r w:rsidRPr="00A72C8E">
        <w:rPr>
          <w:rFonts w:ascii="Calibri" w:hAnsi="Calibri"/>
        </w:rPr>
        <w:t>“Do not despise this small beginning…”</w:t>
      </w:r>
    </w:p>
    <w:p w14:paraId="302503F6" w14:textId="77777777" w:rsidR="00A72C8E" w:rsidRPr="00A72C8E" w:rsidRDefault="00A72C8E" w:rsidP="00A72C8E">
      <w:pPr>
        <w:spacing w:line="276" w:lineRule="auto"/>
        <w:rPr>
          <w:rFonts w:ascii="Calibri" w:hAnsi="Calibri"/>
        </w:rPr>
      </w:pPr>
      <w:r w:rsidRPr="00A72C8E">
        <w:rPr>
          <w:rFonts w:ascii="Calibri" w:hAnsi="Calibri"/>
        </w:rPr>
        <w:t>Zechariah 4:10 (LB)</w:t>
      </w:r>
    </w:p>
    <w:p w14:paraId="1715B9D4" w14:textId="77777777" w:rsidR="00A72C8E" w:rsidRPr="00A72C8E" w:rsidRDefault="00A72C8E" w:rsidP="00A72C8E">
      <w:pPr>
        <w:spacing w:line="276" w:lineRule="auto"/>
        <w:rPr>
          <w:rFonts w:ascii="Calibri" w:hAnsi="Calibri"/>
        </w:rPr>
      </w:pPr>
    </w:p>
    <w:p w14:paraId="3786BC1A" w14:textId="77777777" w:rsidR="00A72C8E" w:rsidRPr="00A72C8E" w:rsidRDefault="00A72C8E" w:rsidP="00A72C8E">
      <w:pPr>
        <w:spacing w:line="276" w:lineRule="auto"/>
        <w:rPr>
          <w:rFonts w:ascii="Calibri" w:hAnsi="Calibri"/>
          <w:b/>
          <w:bCs/>
        </w:rPr>
      </w:pPr>
      <w:r w:rsidRPr="00A72C8E">
        <w:rPr>
          <w:rFonts w:ascii="Calibri" w:hAnsi="Calibri"/>
          <w:b/>
          <w:bCs/>
        </w:rPr>
        <w:t>1. Great Things Start Small</w:t>
      </w:r>
    </w:p>
    <w:p w14:paraId="46EB133A" w14:textId="77777777" w:rsidR="00A72C8E" w:rsidRPr="00A72C8E" w:rsidRDefault="00A72C8E" w:rsidP="00A72C8E">
      <w:pPr>
        <w:spacing w:line="276" w:lineRule="auto"/>
        <w:rPr>
          <w:rFonts w:ascii="Calibri" w:hAnsi="Calibri"/>
        </w:rPr>
      </w:pPr>
    </w:p>
    <w:p w14:paraId="434D737C" w14:textId="77777777" w:rsidR="00A72C8E" w:rsidRPr="00A72C8E" w:rsidRDefault="00A72C8E" w:rsidP="00A72C8E">
      <w:pPr>
        <w:spacing w:line="276" w:lineRule="auto"/>
        <w:rPr>
          <w:rFonts w:ascii="Calibri" w:hAnsi="Calibri"/>
        </w:rPr>
      </w:pPr>
      <w:r w:rsidRPr="00A72C8E">
        <w:rPr>
          <w:rFonts w:ascii="Calibri" w:hAnsi="Calibri"/>
        </w:rPr>
        <w:t>“On the seventh day of the fifth month—which was the nineteenth year of King Nebuchadnezzar of Babylon…a servant of the king of Babylon, entered Jerusalem. He burned the Lord’s temple, the king’s palace, and all the houses of Jerusalem; he burned down all the great houses.”</w:t>
      </w:r>
    </w:p>
    <w:p w14:paraId="0D54269B" w14:textId="77777777" w:rsidR="00A72C8E" w:rsidRPr="00A72C8E" w:rsidRDefault="00A72C8E" w:rsidP="00A72C8E">
      <w:pPr>
        <w:spacing w:line="276" w:lineRule="auto"/>
        <w:rPr>
          <w:rFonts w:ascii="Calibri" w:hAnsi="Calibri"/>
        </w:rPr>
      </w:pPr>
      <w:r w:rsidRPr="00A72C8E">
        <w:rPr>
          <w:rFonts w:ascii="Calibri" w:hAnsi="Calibri"/>
        </w:rPr>
        <w:t>2 Kings 25:8-9 (CSB)</w:t>
      </w:r>
    </w:p>
    <w:p w14:paraId="7059B184" w14:textId="77777777" w:rsidR="00A72C8E" w:rsidRPr="00A72C8E" w:rsidRDefault="00A72C8E" w:rsidP="00A72C8E">
      <w:pPr>
        <w:spacing w:line="276" w:lineRule="auto"/>
        <w:rPr>
          <w:rFonts w:ascii="Calibri" w:hAnsi="Calibri"/>
        </w:rPr>
      </w:pPr>
    </w:p>
    <w:p w14:paraId="3BFC1169" w14:textId="77777777" w:rsidR="00A72C8E" w:rsidRPr="00A72C8E" w:rsidRDefault="00A72C8E" w:rsidP="00A72C8E">
      <w:pPr>
        <w:spacing w:line="276" w:lineRule="auto"/>
        <w:rPr>
          <w:rFonts w:ascii="Calibri" w:hAnsi="Calibri"/>
        </w:rPr>
      </w:pPr>
      <w:r w:rsidRPr="00A72C8E">
        <w:rPr>
          <w:rFonts w:ascii="Calibri" w:hAnsi="Calibri"/>
        </w:rPr>
        <w:t>“So he answered me, ‘This is the word of the Lord to Zerubbabel: “Not by strength or by might, but by my Spirit,” says the Lord of Armies. “What are you, great mountain? Before Zerubbabel you will become a plain. And he will bring out the capstone accompanied by shouts of: Grace, grace to it!”’”</w:t>
      </w:r>
    </w:p>
    <w:p w14:paraId="5034B7BE" w14:textId="77777777" w:rsidR="00A72C8E" w:rsidRPr="00A72C8E" w:rsidRDefault="00A72C8E" w:rsidP="00A72C8E">
      <w:pPr>
        <w:spacing w:line="276" w:lineRule="auto"/>
        <w:rPr>
          <w:rFonts w:ascii="Calibri" w:hAnsi="Calibri"/>
        </w:rPr>
      </w:pPr>
      <w:r w:rsidRPr="00A72C8E">
        <w:rPr>
          <w:rFonts w:ascii="Calibri" w:hAnsi="Calibri"/>
        </w:rPr>
        <w:t>Zechariah 4:6-7 (CSB)</w:t>
      </w:r>
    </w:p>
    <w:p w14:paraId="1179E29F" w14:textId="77777777" w:rsidR="00A72C8E" w:rsidRPr="00A72C8E" w:rsidRDefault="00A72C8E" w:rsidP="00A72C8E">
      <w:pPr>
        <w:spacing w:line="276" w:lineRule="auto"/>
        <w:rPr>
          <w:rFonts w:ascii="Calibri" w:hAnsi="Calibri"/>
        </w:rPr>
      </w:pPr>
    </w:p>
    <w:p w14:paraId="0BF7A523" w14:textId="77777777" w:rsidR="00A72C8E" w:rsidRPr="00A72C8E" w:rsidRDefault="00A72C8E" w:rsidP="00A72C8E">
      <w:pPr>
        <w:spacing w:line="276" w:lineRule="auto"/>
        <w:rPr>
          <w:rFonts w:ascii="Calibri" w:hAnsi="Calibri"/>
          <w:b/>
          <w:bCs/>
        </w:rPr>
      </w:pPr>
      <w:r w:rsidRPr="00A72C8E">
        <w:rPr>
          <w:rFonts w:ascii="Calibri" w:hAnsi="Calibri"/>
          <w:b/>
          <w:bCs/>
        </w:rPr>
        <w:t xml:space="preserve">2. Don’t Get Discouraged </w:t>
      </w:r>
      <w:proofErr w:type="gramStart"/>
      <w:r w:rsidRPr="00A72C8E">
        <w:rPr>
          <w:rFonts w:ascii="Calibri" w:hAnsi="Calibri"/>
          <w:b/>
          <w:bCs/>
        </w:rPr>
        <w:t>With</w:t>
      </w:r>
      <w:proofErr w:type="gramEnd"/>
      <w:r w:rsidRPr="00A72C8E">
        <w:rPr>
          <w:rFonts w:ascii="Calibri" w:hAnsi="Calibri"/>
          <w:b/>
          <w:bCs/>
        </w:rPr>
        <w:t xml:space="preserve"> Small Things</w:t>
      </w:r>
    </w:p>
    <w:p w14:paraId="3686EC1C" w14:textId="77777777" w:rsidR="00A72C8E" w:rsidRPr="00A72C8E" w:rsidRDefault="00A72C8E" w:rsidP="00A72C8E">
      <w:pPr>
        <w:spacing w:line="276" w:lineRule="auto"/>
        <w:rPr>
          <w:rFonts w:ascii="Calibri" w:hAnsi="Calibri"/>
        </w:rPr>
      </w:pPr>
    </w:p>
    <w:p w14:paraId="711CB115" w14:textId="77777777" w:rsidR="00A72C8E" w:rsidRPr="00A72C8E" w:rsidRDefault="00A72C8E" w:rsidP="00A72C8E">
      <w:pPr>
        <w:spacing w:line="276" w:lineRule="auto"/>
        <w:rPr>
          <w:rFonts w:ascii="Calibri" w:hAnsi="Calibri"/>
        </w:rPr>
      </w:pPr>
      <w:r w:rsidRPr="00A72C8E">
        <w:rPr>
          <w:rFonts w:ascii="Calibri" w:hAnsi="Calibri"/>
        </w:rPr>
        <w:t>“Then the word of the Lord came to me: ‘Zerubbabel’s hands have laid the foundation of this house, and his hands will complete it. Then you will know that the Lord of Armies has sent me to you.’”</w:t>
      </w:r>
    </w:p>
    <w:p w14:paraId="74C25455" w14:textId="77777777" w:rsidR="00A72C8E" w:rsidRPr="00A72C8E" w:rsidRDefault="00A72C8E" w:rsidP="00A72C8E">
      <w:pPr>
        <w:spacing w:line="276" w:lineRule="auto"/>
        <w:rPr>
          <w:rFonts w:ascii="Calibri" w:hAnsi="Calibri"/>
        </w:rPr>
      </w:pPr>
      <w:r w:rsidRPr="00A72C8E">
        <w:rPr>
          <w:rFonts w:ascii="Calibri" w:hAnsi="Calibri"/>
        </w:rPr>
        <w:t>Zechariah 4:8-9 (CSB)</w:t>
      </w:r>
    </w:p>
    <w:p w14:paraId="5E2A3BAF" w14:textId="77777777" w:rsidR="00A72C8E" w:rsidRPr="00A72C8E" w:rsidRDefault="00A72C8E" w:rsidP="00A72C8E">
      <w:pPr>
        <w:spacing w:line="276" w:lineRule="auto"/>
        <w:rPr>
          <w:rFonts w:ascii="Calibri" w:hAnsi="Calibri"/>
        </w:rPr>
      </w:pPr>
    </w:p>
    <w:p w14:paraId="15409DB1" w14:textId="77777777" w:rsidR="00A72C8E" w:rsidRPr="00A72C8E" w:rsidRDefault="00A72C8E" w:rsidP="00A72C8E">
      <w:pPr>
        <w:spacing w:line="276" w:lineRule="auto"/>
        <w:rPr>
          <w:rFonts w:ascii="Calibri" w:hAnsi="Calibri"/>
        </w:rPr>
      </w:pPr>
      <w:r w:rsidRPr="00A72C8E">
        <w:rPr>
          <w:rFonts w:ascii="Calibri" w:hAnsi="Calibri"/>
        </w:rPr>
        <w:t>“I am sure of this, that he who started a good work in you will carry it on to completion until the day of Christ Jesus.”</w:t>
      </w:r>
    </w:p>
    <w:p w14:paraId="6AEE3F1A" w14:textId="77777777" w:rsidR="00A72C8E" w:rsidRPr="00A72C8E" w:rsidRDefault="00A72C8E" w:rsidP="00A72C8E">
      <w:pPr>
        <w:spacing w:line="276" w:lineRule="auto"/>
        <w:rPr>
          <w:rFonts w:ascii="Calibri" w:hAnsi="Calibri"/>
        </w:rPr>
      </w:pPr>
      <w:r w:rsidRPr="00A72C8E">
        <w:rPr>
          <w:rFonts w:ascii="Calibri" w:hAnsi="Calibri"/>
        </w:rPr>
        <w:t>Philippians 1:6 (CSB)</w:t>
      </w:r>
    </w:p>
    <w:p w14:paraId="50F7C44D" w14:textId="77777777" w:rsidR="00A72C8E" w:rsidRPr="00A72C8E" w:rsidRDefault="00A72C8E" w:rsidP="00A72C8E">
      <w:pPr>
        <w:spacing w:line="276" w:lineRule="auto"/>
        <w:rPr>
          <w:rFonts w:ascii="Calibri" w:hAnsi="Calibri"/>
        </w:rPr>
      </w:pPr>
    </w:p>
    <w:p w14:paraId="4C32A18D" w14:textId="77777777" w:rsidR="00A72C8E" w:rsidRPr="00A72C8E" w:rsidRDefault="00A72C8E" w:rsidP="00A72C8E">
      <w:pPr>
        <w:spacing w:line="276" w:lineRule="auto"/>
        <w:rPr>
          <w:rFonts w:ascii="Calibri" w:hAnsi="Calibri"/>
          <w:b/>
          <w:bCs/>
        </w:rPr>
      </w:pPr>
      <w:r w:rsidRPr="00A72C8E">
        <w:rPr>
          <w:rFonts w:ascii="Calibri" w:hAnsi="Calibri"/>
          <w:b/>
          <w:bCs/>
        </w:rPr>
        <w:t>3. Get Encouraged Because God Grows Small Things</w:t>
      </w:r>
    </w:p>
    <w:p w14:paraId="4D6C876C" w14:textId="77777777" w:rsidR="00A72C8E" w:rsidRPr="00A72C8E" w:rsidRDefault="00A72C8E" w:rsidP="00A72C8E">
      <w:pPr>
        <w:spacing w:line="276" w:lineRule="auto"/>
        <w:rPr>
          <w:rFonts w:ascii="Calibri" w:hAnsi="Calibri"/>
        </w:rPr>
      </w:pPr>
    </w:p>
    <w:p w14:paraId="579414F9" w14:textId="77777777" w:rsidR="00A72C8E" w:rsidRPr="00A72C8E" w:rsidRDefault="00A72C8E" w:rsidP="00A72C8E">
      <w:pPr>
        <w:spacing w:line="276" w:lineRule="auto"/>
        <w:rPr>
          <w:rFonts w:ascii="Calibri" w:hAnsi="Calibri"/>
        </w:rPr>
      </w:pPr>
      <w:r w:rsidRPr="00A72C8E">
        <w:rPr>
          <w:rFonts w:ascii="Calibri" w:hAnsi="Calibri"/>
        </w:rPr>
        <w:t>“For who despises the day of small things? These seven eyes of the Lord, which scan throughout the whole earth, will rejoice when they see the ceremonial stone in Zerubbabel’s hand.”</w:t>
      </w:r>
    </w:p>
    <w:p w14:paraId="66F56D05" w14:textId="77777777" w:rsidR="00A72C8E" w:rsidRPr="00A72C8E" w:rsidRDefault="00A72C8E" w:rsidP="00A72C8E">
      <w:pPr>
        <w:spacing w:line="276" w:lineRule="auto"/>
        <w:rPr>
          <w:rFonts w:ascii="Calibri" w:hAnsi="Calibri"/>
        </w:rPr>
      </w:pPr>
      <w:r w:rsidRPr="00A72C8E">
        <w:rPr>
          <w:rFonts w:ascii="Calibri" w:hAnsi="Calibri"/>
        </w:rPr>
        <w:t>Zechariah 4:10 (CSB)</w:t>
      </w:r>
    </w:p>
    <w:p w14:paraId="70644D7A" w14:textId="77777777" w:rsidR="00A72C8E" w:rsidRPr="00A72C8E" w:rsidRDefault="00A72C8E" w:rsidP="00A72C8E">
      <w:pPr>
        <w:spacing w:line="276" w:lineRule="auto"/>
        <w:rPr>
          <w:rFonts w:ascii="Calibri" w:hAnsi="Calibri"/>
        </w:rPr>
      </w:pPr>
    </w:p>
    <w:p w14:paraId="52FD3A67" w14:textId="77777777" w:rsidR="00A72C8E" w:rsidRPr="00A72C8E" w:rsidRDefault="00A72C8E" w:rsidP="00A72C8E">
      <w:pPr>
        <w:spacing w:line="276" w:lineRule="auto"/>
        <w:rPr>
          <w:rFonts w:ascii="Calibri" w:hAnsi="Calibri"/>
        </w:rPr>
      </w:pPr>
      <w:r w:rsidRPr="00A72C8E">
        <w:rPr>
          <w:rFonts w:ascii="Calibri" w:hAnsi="Calibri"/>
        </w:rPr>
        <w:lastRenderedPageBreak/>
        <w:t>“Then the Israelites, including the priests, the Levites, and the rest of the exiles, celebrated the dedication of the house of God with joy.”</w:t>
      </w:r>
    </w:p>
    <w:p w14:paraId="57B66FA3" w14:textId="77777777" w:rsidR="00A72C8E" w:rsidRPr="00A72C8E" w:rsidRDefault="00A72C8E" w:rsidP="00A72C8E">
      <w:pPr>
        <w:spacing w:line="276" w:lineRule="auto"/>
        <w:rPr>
          <w:rFonts w:ascii="Calibri" w:hAnsi="Calibri"/>
        </w:rPr>
      </w:pPr>
      <w:r w:rsidRPr="00A72C8E">
        <w:rPr>
          <w:rFonts w:ascii="Calibri" w:hAnsi="Calibri"/>
        </w:rPr>
        <w:t>Ezra 6:16 (CSB)</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C59E4" w14:textId="77777777" w:rsidR="003666FB" w:rsidRDefault="003666FB">
      <w:r>
        <w:separator/>
      </w:r>
    </w:p>
  </w:endnote>
  <w:endnote w:type="continuationSeparator" w:id="0">
    <w:p w14:paraId="696857CE" w14:textId="77777777" w:rsidR="003666FB" w:rsidRDefault="003666FB">
      <w:r>
        <w:continuationSeparator/>
      </w:r>
    </w:p>
  </w:endnote>
  <w:endnote w:type="continuationNotice" w:id="1">
    <w:p w14:paraId="2F87D718" w14:textId="77777777" w:rsidR="003666FB" w:rsidRDefault="00366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E74F7" w14:textId="77777777" w:rsidR="00BD3A36" w:rsidRDefault="00BD3A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40E83CE9" w:rsidR="000D064C" w:rsidRPr="00E001F4" w:rsidRDefault="00A11D21" w:rsidP="00A11D21">
    <w:pPr>
      <w:pStyle w:val="Footer"/>
      <w:rPr>
        <w:rFonts w:ascii="Calibri" w:hAnsi="Calibri"/>
      </w:rPr>
    </w:pPr>
    <w:r>
      <w:rPr>
        <w:rFonts w:ascii="Calibri" w:hAnsi="Calibri"/>
        <w:b/>
        <w:bCs/>
      </w:rPr>
      <w:tab/>
    </w:r>
    <w:r w:rsidR="000C04C2">
      <w:rPr>
        <w:rFonts w:ascii="Calibri" w:hAnsi="Calibri"/>
        <w:b/>
        <w:bCs/>
      </w:rPr>
      <w:t>Fresh Start</w:t>
    </w:r>
    <w:r w:rsidR="000D064C" w:rsidRPr="00E001F4">
      <w:rPr>
        <w:rFonts w:ascii="Calibri" w:hAnsi="Calibri"/>
        <w:b/>
        <w:bCs/>
      </w:rPr>
      <w:t>—</w:t>
    </w:r>
    <w:r w:rsidR="00A836E3">
      <w:rPr>
        <w:rFonts w:ascii="Calibri" w:hAnsi="Calibri"/>
        <w:b/>
        <w:bCs/>
      </w:rPr>
      <w:t xml:space="preserve">Fresh </w:t>
    </w:r>
    <w:r w:rsidR="00A72C8E">
      <w:rPr>
        <w:rFonts w:ascii="Calibri" w:hAnsi="Calibri"/>
        <w:b/>
        <w:bCs/>
      </w:rPr>
      <w:t>Vision</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E95F" w14:textId="77777777" w:rsidR="00BD3A36" w:rsidRDefault="00BD3A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81B25" w14:textId="77777777" w:rsidR="003666FB" w:rsidRDefault="003666FB">
      <w:r>
        <w:separator/>
      </w:r>
    </w:p>
  </w:footnote>
  <w:footnote w:type="continuationSeparator" w:id="0">
    <w:p w14:paraId="4BF742BB" w14:textId="77777777" w:rsidR="003666FB" w:rsidRDefault="003666FB">
      <w:r>
        <w:continuationSeparator/>
      </w:r>
    </w:p>
  </w:footnote>
  <w:footnote w:type="continuationNotice" w:id="1">
    <w:p w14:paraId="77F1DE7F" w14:textId="77777777" w:rsidR="003666FB" w:rsidRDefault="003666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36952"/>
    <w:rsid w:val="000427BF"/>
    <w:rsid w:val="00045681"/>
    <w:rsid w:val="00046BD4"/>
    <w:rsid w:val="000529A4"/>
    <w:rsid w:val="000732B4"/>
    <w:rsid w:val="00082D3E"/>
    <w:rsid w:val="0008638E"/>
    <w:rsid w:val="00092635"/>
    <w:rsid w:val="00095757"/>
    <w:rsid w:val="000966E0"/>
    <w:rsid w:val="000A14EA"/>
    <w:rsid w:val="000A5122"/>
    <w:rsid w:val="000B327E"/>
    <w:rsid w:val="000C04C2"/>
    <w:rsid w:val="000C27DD"/>
    <w:rsid w:val="000D064C"/>
    <w:rsid w:val="000D6515"/>
    <w:rsid w:val="000E5645"/>
    <w:rsid w:val="000F352B"/>
    <w:rsid w:val="000F3E99"/>
    <w:rsid w:val="000F78CC"/>
    <w:rsid w:val="00100E61"/>
    <w:rsid w:val="00101707"/>
    <w:rsid w:val="00112934"/>
    <w:rsid w:val="00115B54"/>
    <w:rsid w:val="001307E2"/>
    <w:rsid w:val="00134671"/>
    <w:rsid w:val="00135D5D"/>
    <w:rsid w:val="00144288"/>
    <w:rsid w:val="001461B1"/>
    <w:rsid w:val="001822A0"/>
    <w:rsid w:val="00185CA0"/>
    <w:rsid w:val="001903F1"/>
    <w:rsid w:val="001A2F4C"/>
    <w:rsid w:val="001A3BD3"/>
    <w:rsid w:val="001A4038"/>
    <w:rsid w:val="001C6DAF"/>
    <w:rsid w:val="001E3993"/>
    <w:rsid w:val="001F2E97"/>
    <w:rsid w:val="001F736C"/>
    <w:rsid w:val="002252B6"/>
    <w:rsid w:val="002255D9"/>
    <w:rsid w:val="002358DC"/>
    <w:rsid w:val="00236AB3"/>
    <w:rsid w:val="00255946"/>
    <w:rsid w:val="00274BB9"/>
    <w:rsid w:val="0028034F"/>
    <w:rsid w:val="00285843"/>
    <w:rsid w:val="00290511"/>
    <w:rsid w:val="002A27F0"/>
    <w:rsid w:val="002B71A4"/>
    <w:rsid w:val="002B7D3B"/>
    <w:rsid w:val="002B7DA4"/>
    <w:rsid w:val="002C6F20"/>
    <w:rsid w:val="002D3E02"/>
    <w:rsid w:val="002D5D19"/>
    <w:rsid w:val="002D6FF3"/>
    <w:rsid w:val="002E1AD4"/>
    <w:rsid w:val="002F3A62"/>
    <w:rsid w:val="002F6231"/>
    <w:rsid w:val="00313F0F"/>
    <w:rsid w:val="003259AC"/>
    <w:rsid w:val="00326B05"/>
    <w:rsid w:val="00327235"/>
    <w:rsid w:val="003351DD"/>
    <w:rsid w:val="003360D2"/>
    <w:rsid w:val="0034188B"/>
    <w:rsid w:val="00346C31"/>
    <w:rsid w:val="003666FB"/>
    <w:rsid w:val="00367BC2"/>
    <w:rsid w:val="003749C4"/>
    <w:rsid w:val="003766EC"/>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4A84"/>
    <w:rsid w:val="005135BB"/>
    <w:rsid w:val="00514E43"/>
    <w:rsid w:val="00521FAA"/>
    <w:rsid w:val="005250E7"/>
    <w:rsid w:val="00554E4A"/>
    <w:rsid w:val="005573FD"/>
    <w:rsid w:val="0057422B"/>
    <w:rsid w:val="00582FFE"/>
    <w:rsid w:val="00585F84"/>
    <w:rsid w:val="005922EB"/>
    <w:rsid w:val="005B2103"/>
    <w:rsid w:val="005B43AA"/>
    <w:rsid w:val="005B5A7B"/>
    <w:rsid w:val="005C25AD"/>
    <w:rsid w:val="005D45B6"/>
    <w:rsid w:val="005E1B8C"/>
    <w:rsid w:val="005E3D64"/>
    <w:rsid w:val="005E7A87"/>
    <w:rsid w:val="0062720A"/>
    <w:rsid w:val="00631CBE"/>
    <w:rsid w:val="006652C7"/>
    <w:rsid w:val="006666D7"/>
    <w:rsid w:val="00672F9E"/>
    <w:rsid w:val="00676E96"/>
    <w:rsid w:val="006A24A7"/>
    <w:rsid w:val="006A6FCB"/>
    <w:rsid w:val="006B258F"/>
    <w:rsid w:val="006B7862"/>
    <w:rsid w:val="006C4559"/>
    <w:rsid w:val="006D24DF"/>
    <w:rsid w:val="006D3136"/>
    <w:rsid w:val="006D3F80"/>
    <w:rsid w:val="006D5364"/>
    <w:rsid w:val="006E255D"/>
    <w:rsid w:val="006E4F39"/>
    <w:rsid w:val="006E77E6"/>
    <w:rsid w:val="00702914"/>
    <w:rsid w:val="007630E7"/>
    <w:rsid w:val="007805B9"/>
    <w:rsid w:val="00791189"/>
    <w:rsid w:val="007960BA"/>
    <w:rsid w:val="007A6325"/>
    <w:rsid w:val="007C5C95"/>
    <w:rsid w:val="007D338C"/>
    <w:rsid w:val="007E1319"/>
    <w:rsid w:val="007F5E3F"/>
    <w:rsid w:val="008073BF"/>
    <w:rsid w:val="008356BD"/>
    <w:rsid w:val="0084063F"/>
    <w:rsid w:val="00861BBA"/>
    <w:rsid w:val="00866B7A"/>
    <w:rsid w:val="00870C4A"/>
    <w:rsid w:val="00872B1A"/>
    <w:rsid w:val="00873D30"/>
    <w:rsid w:val="00890144"/>
    <w:rsid w:val="00894E92"/>
    <w:rsid w:val="00895E2E"/>
    <w:rsid w:val="008B653B"/>
    <w:rsid w:val="008C653F"/>
    <w:rsid w:val="008D3643"/>
    <w:rsid w:val="009040E4"/>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72C8E"/>
    <w:rsid w:val="00A83591"/>
    <w:rsid w:val="00A836E3"/>
    <w:rsid w:val="00A837B0"/>
    <w:rsid w:val="00A93495"/>
    <w:rsid w:val="00AA5ED6"/>
    <w:rsid w:val="00AB0DA9"/>
    <w:rsid w:val="00AB12C5"/>
    <w:rsid w:val="00AC1B83"/>
    <w:rsid w:val="00AD59D2"/>
    <w:rsid w:val="00AF468A"/>
    <w:rsid w:val="00B03B8B"/>
    <w:rsid w:val="00B10327"/>
    <w:rsid w:val="00B158DB"/>
    <w:rsid w:val="00B3092B"/>
    <w:rsid w:val="00B40364"/>
    <w:rsid w:val="00B47A64"/>
    <w:rsid w:val="00B56A4D"/>
    <w:rsid w:val="00B604D0"/>
    <w:rsid w:val="00B80AA5"/>
    <w:rsid w:val="00B92770"/>
    <w:rsid w:val="00B940D4"/>
    <w:rsid w:val="00BA7A74"/>
    <w:rsid w:val="00BC10B4"/>
    <w:rsid w:val="00BD145D"/>
    <w:rsid w:val="00BD21E1"/>
    <w:rsid w:val="00BD3A36"/>
    <w:rsid w:val="00BD63AF"/>
    <w:rsid w:val="00BE35BE"/>
    <w:rsid w:val="00BF7F06"/>
    <w:rsid w:val="00C01D01"/>
    <w:rsid w:val="00C06B7B"/>
    <w:rsid w:val="00C133CA"/>
    <w:rsid w:val="00C21AF8"/>
    <w:rsid w:val="00C251B8"/>
    <w:rsid w:val="00C3572D"/>
    <w:rsid w:val="00C64E5E"/>
    <w:rsid w:val="00C67DA9"/>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22EE5"/>
    <w:rsid w:val="00D24292"/>
    <w:rsid w:val="00D3614E"/>
    <w:rsid w:val="00D373B7"/>
    <w:rsid w:val="00D44685"/>
    <w:rsid w:val="00D46BAD"/>
    <w:rsid w:val="00D6624D"/>
    <w:rsid w:val="00D80D10"/>
    <w:rsid w:val="00D86340"/>
    <w:rsid w:val="00D91F73"/>
    <w:rsid w:val="00D92F29"/>
    <w:rsid w:val="00DA0349"/>
    <w:rsid w:val="00DA7996"/>
    <w:rsid w:val="00DB7063"/>
    <w:rsid w:val="00DC3E39"/>
    <w:rsid w:val="00DC760B"/>
    <w:rsid w:val="00DD197D"/>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AE0"/>
    <w:rsid w:val="00E667AB"/>
    <w:rsid w:val="00E7388D"/>
    <w:rsid w:val="00E75A9B"/>
    <w:rsid w:val="00E80CE9"/>
    <w:rsid w:val="00E8465E"/>
    <w:rsid w:val="00E90303"/>
    <w:rsid w:val="00E91EAD"/>
    <w:rsid w:val="00EB75D1"/>
    <w:rsid w:val="00ED0AA7"/>
    <w:rsid w:val="00EF1491"/>
    <w:rsid w:val="00EF1DC2"/>
    <w:rsid w:val="00F07ABA"/>
    <w:rsid w:val="00F110E3"/>
    <w:rsid w:val="00F152F0"/>
    <w:rsid w:val="00F31FAF"/>
    <w:rsid w:val="00F3234E"/>
    <w:rsid w:val="00F36CB1"/>
    <w:rsid w:val="00F37FD7"/>
    <w:rsid w:val="00F417EF"/>
    <w:rsid w:val="00F47752"/>
    <w:rsid w:val="00F72B40"/>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39</TotalTime>
  <Pages>15</Pages>
  <Words>4529</Words>
  <Characters>25818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30287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7</cp:revision>
  <cp:lastPrinted>2023-01-17T21:10:00Z</cp:lastPrinted>
  <dcterms:created xsi:type="dcterms:W3CDTF">2023-05-05T00:00:00Z</dcterms:created>
  <dcterms:modified xsi:type="dcterms:W3CDTF">2023-05-05T16:12:00Z</dcterms:modified>
  <cp:category/>
</cp:coreProperties>
</file>